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Alex Morgan</w:t>
      </w:r>
    </w:p>
    <w:p/>
    <w:p>
      <w:r>
        <w:t>alex.morgan.example@gmail.com · +44 7700 900123 · Manchester, UK · linkedin.com/in/alexmorgan-example</w:t>
      </w:r>
    </w:p>
    <w:p/>
    <w:p>
      <w:pPr>
        <w:pStyle w:val="Heading2"/>
      </w:pPr>
      <w:r>
        <w:t>Professional Summary</w:t>
      </w:r>
    </w:p>
    <w:p>
      <w:r>
        <w:t>Data analyst with 4 years' experience owning analysis end to end — from modelling</w:t>
      </w:r>
    </w:p>
    <w:p>
      <w:r>
        <w:t>data in SQL to designing controlled experiments and turning the results into</w:t>
      </w:r>
    </w:p>
    <w:p>
      <w:r>
        <w:t>decisions non-technical teams act on. Designed and analysed 30+ A/B tests, one of</w:t>
      </w:r>
    </w:p>
    <w:p>
      <w:r>
        <w:t>which lifted checkout conversion by 8%. Comfortable being the analytics owner for a</w:t>
      </w:r>
    </w:p>
    <w:p>
      <w:r>
        <w:t>team and coaching a junior analyst on rigour.</w:t>
      </w:r>
    </w:p>
    <w:p/>
    <w:p>
      <w:pPr>
        <w:pStyle w:val="Heading2"/>
      </w:pPr>
      <w:r>
        <w:t>Core Skills</w:t>
      </w:r>
    </w:p>
    <w:p>
      <w:r>
        <w:t>SQL (PostgreSQL) · A/B testing &amp; experiment design · Python (pandas, matplotlib) ·</w:t>
      </w:r>
    </w:p>
    <w:p>
      <w:r>
        <w:t>metric definition &amp; dashboarding (Looker Studio) · data cleaning &amp; modelling ·</w:t>
      </w:r>
    </w:p>
    <w:p>
      <w:r>
        <w:t>stakeholder communication · mentoring</w:t>
      </w:r>
    </w:p>
    <w:p/>
    <w:p>
      <w:pPr>
        <w:pStyle w:val="Heading2"/>
      </w:pPr>
      <w:r>
        <w:t>Experience</w:t>
      </w:r>
    </w:p>
    <w:p/>
    <w:p>
      <w:pPr>
        <w:pStyle w:val="Heading3"/>
      </w:pPr>
      <w:r>
        <w:t>Marketing Data Analyst — BrightWave Retail (Manchester)</w:t>
      </w:r>
    </w:p>
    <w:p>
      <w:r>
        <w:t>March 2022 – Present</w:t>
      </w:r>
    </w:p>
    <w:p>
      <w:pPr>
        <w:pStyle w:val="ListBullet"/>
      </w:pPr>
      <w:r>
        <w:t>Owned the analytics for the marketing area end to end: defined the reporting</w:t>
      </w:r>
    </w:p>
    <w:p>
      <w:r>
        <w:t xml:space="preserve">  metrics, built the datasets in SQL (PostgreSQL), and maintained the dashboards</w:t>
      </w:r>
    </w:p>
    <w:p>
      <w:r>
        <w:t xml:space="preserve">  the team relied on — cutting weekly reporting time from ~6 hours to under 1.</w:t>
      </w:r>
    </w:p>
    <w:p>
      <w:pPr>
        <w:pStyle w:val="ListBullet"/>
      </w:pPr>
      <w:r>
        <w:t>Designed, ran and interpreted 30+ A/B tests on email and on-site campaigns to</w:t>
      </w:r>
    </w:p>
    <w:p>
      <w:r>
        <w:t xml:space="preserve">  guide decisions; a checkout-copy experiment I ran lifted conversion by 8% and</w:t>
      </w:r>
    </w:p>
    <w:p>
      <w:r>
        <w:t xml:space="preserve">  was shipped permanently.</w:t>
      </w:r>
    </w:p>
    <w:p>
      <w:pPr>
        <w:pStyle w:val="ListBullet"/>
      </w:pPr>
      <w:r>
        <w:t>Modelled and joined web, CRM and campaign data with Python (pandas), replacing</w:t>
      </w:r>
    </w:p>
    <w:p>
      <w:r>
        <w:t xml:space="preserve">  a fragile spreadsheet process with a reliable pipeline.</w:t>
      </w:r>
    </w:p>
    <w:p>
      <w:pPr>
        <w:pStyle w:val="ListBullet"/>
      </w:pPr>
      <w:r>
        <w:t>Mentored a junior analyst, reviewing their SQL and analytical approach weekly.</w:t>
      </w:r>
    </w:p>
    <w:p>
      <w:pPr>
        <w:pStyle w:val="ListBullet"/>
      </w:pPr>
      <w:r>
        <w:t>Presented monthly readouts to the Head of Marketing and regional managers,</w:t>
      </w:r>
    </w:p>
    <w:p>
      <w:r>
        <w:t xml:space="preserve">  turning analysis into a clear story for non-technical partners.</w:t>
      </w:r>
    </w:p>
    <w:p/>
    <w:p>
      <w:pPr>
        <w:pStyle w:val="Heading3"/>
      </w:pPr>
      <w:r>
        <w:t>Junior Data Analyst — Kettle &amp; Co (Leeds)</w:t>
      </w:r>
    </w:p>
    <w:p>
      <w:r>
        <w:t>July 2020 – February 2022</w:t>
      </w:r>
    </w:p>
    <w:p>
      <w:pPr>
        <w:pStyle w:val="ListBullet"/>
      </w:pPr>
      <w:r>
        <w:t>Ran ad-hoc SQL queries against the sales database to answer buyer questions.</w:t>
      </w:r>
    </w:p>
    <w:p>
      <w:pPr>
        <w:pStyle w:val="ListBullet"/>
      </w:pPr>
      <w:r>
        <w:t>Automated a manual sales-collation task in Python, saving ~5 hours a week.</w:t>
      </w:r>
    </w:p>
    <w:p>
      <w:pPr>
        <w:pStyle w:val="ListBullet"/>
      </w:pPr>
      <w:r>
        <w:t>Built weekly sales and stock dashboards for 12 stores.</w:t>
      </w:r>
    </w:p>
    <w:p/>
    <w:p>
      <w:pPr>
        <w:pStyle w:val="Heading2"/>
      </w:pPr>
      <w:r>
        <w:t>Education</w:t>
      </w:r>
    </w:p>
    <w:p/>
    <w:p>
      <w:pPr>
        <w:pStyle w:val="Heading3"/>
      </w:pPr>
      <w:r>
        <w:t>BSc (Hons) Mathematics — University of Leeds</w:t>
      </w:r>
    </w:p>
    <w:p>
      <w:r>
        <w:t>2017 – 2020 · First Class</w:t>
      </w:r>
    </w:p>
    <w:p/>
    <w:p>
      <w:pPr>
        <w:pStyle w:val="Heading2"/>
      </w:pPr>
      <w:r>
        <w:t>Certifications</w:t>
      </w:r>
    </w:p>
    <w:p>
      <w:pPr>
        <w:pStyle w:val="ListBullet"/>
      </w:pPr>
      <w:r>
        <w:t>Google Data Analytics Professional Certificate (2021)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