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Application Package — Senior Product Analyst at NorthBank</w:t>
      </w:r>
    </w:p>
    <w:p/>
    <w:p>
      <w:r>
        <w:t>&gt; Generated by OfferPrinter. Every statement is drawn from your real CV — nothing here is fabricated. Review before sending.</w:t>
      </w:r>
    </w:p>
    <w:p/>
    <w:p/>
    <w:p>
      <w:r>
        <w:t>---</w:t>
      </w:r>
    </w:p>
    <w:p/>
    <w:p>
      <w:pPr>
        <w:pStyle w:val="Heading1"/>
      </w:pPr>
      <w:r>
        <w:t>Alex Morgan</w:t>
      </w:r>
    </w:p>
    <w:p/>
    <w:p>
      <w:r>
        <w:t>alex.morgan.example@gmail.com · +44 7700 900123 · Manchester, UK · linkedin.com/in/alexmorgan-example</w:t>
      </w:r>
    </w:p>
    <w:p/>
    <w:p>
      <w:pPr>
        <w:pStyle w:val="Heading2"/>
      </w:pPr>
      <w:r>
        <w:t>Professional Summary</w:t>
      </w:r>
    </w:p>
    <w:p>
      <w:r>
        <w:t>Data analyst with 4 years' experience owning analysis end to end — from modelling</w:t>
      </w:r>
    </w:p>
    <w:p>
      <w:r>
        <w:t>data in SQL to designing controlled experiments and turning the results into</w:t>
      </w:r>
    </w:p>
    <w:p>
      <w:r>
        <w:t>decisions non-technical teams act on. Designed and analysed 30+ A/B tests, one of</w:t>
      </w:r>
    </w:p>
    <w:p>
      <w:r>
        <w:t>which lifted checkout conversion by 8%. Comfortable being the analytics owner for a</w:t>
      </w:r>
    </w:p>
    <w:p>
      <w:r>
        <w:t>team and coaching a junior analyst on rigour.</w:t>
      </w:r>
    </w:p>
    <w:p/>
    <w:p>
      <w:pPr>
        <w:pStyle w:val="Heading2"/>
      </w:pPr>
      <w:r>
        <w:t>Core Skills</w:t>
      </w:r>
    </w:p>
    <w:p>
      <w:r>
        <w:t>SQL (PostgreSQL) · A/B testing &amp; experiment design · Python (pandas, matplotlib) ·</w:t>
      </w:r>
    </w:p>
    <w:p>
      <w:r>
        <w:t>metric definition &amp; dashboarding (Looker Studio) · data cleaning &amp; modelling ·</w:t>
      </w:r>
    </w:p>
    <w:p>
      <w:r>
        <w:t>stakeholder communication · mentoring</w:t>
      </w:r>
    </w:p>
    <w:p/>
    <w:p>
      <w:pPr>
        <w:pStyle w:val="Heading2"/>
      </w:pPr>
      <w:r>
        <w:t>Experience</w:t>
      </w:r>
    </w:p>
    <w:p/>
    <w:p>
      <w:pPr>
        <w:pStyle w:val="Heading3"/>
      </w:pPr>
      <w:r>
        <w:t>Marketing Data Analyst — BrightWave Retail (Manchester)</w:t>
      </w:r>
    </w:p>
    <w:p>
      <w:r>
        <w:t>March 2022 – Present</w:t>
      </w:r>
    </w:p>
    <w:p>
      <w:pPr>
        <w:pStyle w:val="ListBullet"/>
      </w:pPr>
      <w:r>
        <w:t>Owned the analytics for the marketing area end to end: defined the reporting</w:t>
      </w:r>
    </w:p>
    <w:p>
      <w:r>
        <w:t xml:space="preserve">  metrics, built the datasets in SQL (PostgreSQL), and maintained the dashboards</w:t>
      </w:r>
    </w:p>
    <w:p>
      <w:r>
        <w:t xml:space="preserve">  the team relied on — cutting weekly reporting time from ~6 hours to under 1.</w:t>
      </w:r>
    </w:p>
    <w:p>
      <w:pPr>
        <w:pStyle w:val="ListBullet"/>
      </w:pPr>
      <w:r>
        <w:t>Designed, ran and interpreted 30+ A/B tests on email and on-site campaigns to</w:t>
      </w:r>
    </w:p>
    <w:p>
      <w:r>
        <w:t xml:space="preserve">  guide decisions; a checkout-copy experiment I ran lifted conversion by 8% and</w:t>
      </w:r>
    </w:p>
    <w:p>
      <w:r>
        <w:t xml:space="preserve">  was shipped permanently.</w:t>
      </w:r>
    </w:p>
    <w:p>
      <w:pPr>
        <w:pStyle w:val="ListBullet"/>
      </w:pPr>
      <w:r>
        <w:t>Modelled and joined web, CRM and campaign data with Python (pandas), replacing</w:t>
      </w:r>
    </w:p>
    <w:p>
      <w:r>
        <w:t xml:space="preserve">  a fragile spreadsheet process with a reliable pipeline.</w:t>
      </w:r>
    </w:p>
    <w:p>
      <w:pPr>
        <w:pStyle w:val="ListBullet"/>
      </w:pPr>
      <w:r>
        <w:t>Mentored a junior analyst, reviewing their SQL and analytical approach weekly.</w:t>
      </w:r>
    </w:p>
    <w:p>
      <w:pPr>
        <w:pStyle w:val="ListBullet"/>
      </w:pPr>
      <w:r>
        <w:t>Presented monthly readouts to the Head of Marketing and regional managers,</w:t>
      </w:r>
    </w:p>
    <w:p>
      <w:r>
        <w:t xml:space="preserve">  turning analysis into a clear story for non-technical partners.</w:t>
      </w:r>
    </w:p>
    <w:p/>
    <w:p>
      <w:pPr>
        <w:pStyle w:val="Heading3"/>
      </w:pPr>
      <w:r>
        <w:t>Junior Data Analyst — Kettle &amp; Co (Leeds)</w:t>
      </w:r>
    </w:p>
    <w:p>
      <w:r>
        <w:t>July 2020 – February 2022</w:t>
      </w:r>
    </w:p>
    <w:p>
      <w:pPr>
        <w:pStyle w:val="ListBullet"/>
      </w:pPr>
      <w:r>
        <w:t>Ran ad-hoc SQL queries against the sales database to answer buyer questions.</w:t>
      </w:r>
    </w:p>
    <w:p>
      <w:pPr>
        <w:pStyle w:val="ListBullet"/>
      </w:pPr>
      <w:r>
        <w:t>Automated a manual sales-collation task in Python, saving ~5 hours a week.</w:t>
      </w:r>
    </w:p>
    <w:p>
      <w:pPr>
        <w:pStyle w:val="ListBullet"/>
      </w:pPr>
      <w:r>
        <w:t>Built weekly sales and stock dashboards for 12 stores.</w:t>
      </w:r>
    </w:p>
    <w:p/>
    <w:p>
      <w:pPr>
        <w:pStyle w:val="Heading2"/>
      </w:pPr>
      <w:r>
        <w:t>Education</w:t>
      </w:r>
    </w:p>
    <w:p/>
    <w:p>
      <w:pPr>
        <w:pStyle w:val="Heading3"/>
      </w:pPr>
      <w:r>
        <w:t>BSc (Hons) Mathematics — University of Leeds</w:t>
      </w:r>
    </w:p>
    <w:p>
      <w:r>
        <w:t>2017 – 2020 · First Class</w:t>
      </w:r>
    </w:p>
    <w:p/>
    <w:p>
      <w:pPr>
        <w:pStyle w:val="Heading2"/>
      </w:pPr>
      <w:r>
        <w:t>Certifications</w:t>
      </w:r>
    </w:p>
    <w:p>
      <w:pPr>
        <w:pStyle w:val="ListBullet"/>
      </w:pPr>
      <w:r>
        <w:t>Google Data Analytics Professional Certificate (2021)</w:t>
      </w:r>
    </w:p>
    <w:p/>
    <w:p>
      <w:r>
        <w:t>---</w:t>
      </w:r>
    </w:p>
    <w:p/>
    <w:p>
      <w:r>
        <w:t>Alex Morgan</w:t>
      </w:r>
    </w:p>
    <w:p>
      <w:r>
        <w:t>alex.morgan.example@gmail.com · +44 7700 900123 · Manchester, UK</w:t>
      </w:r>
    </w:p>
    <w:p/>
    <w:p>
      <w:r>
        <w:t>Dear Hiring Team,</w:t>
      </w:r>
    </w:p>
    <w:p/>
    <w:p>
      <w:r>
        <w:t>When a checkout-copy A/B test I designed lifted conversion by 8% and shipped</w:t>
      </w:r>
    </w:p>
    <w:p>
      <w:r>
        <w:t>permanently, the lesson stuck with me: the value of an analyst isn't the query,</w:t>
      </w:r>
    </w:p>
    <w:p>
      <w:r>
        <w:t>it's the decision the query changes. That's exactly the ownership NorthBank is</w:t>
      </w:r>
    </w:p>
    <w:p>
      <w:r>
        <w:t>asking of a Senior Product Analyst, and it's the work I want to do next.</w:t>
      </w:r>
    </w:p>
    <w:p/>
    <w:p>
      <w:r>
        <w:t>For the past two and a half years at BrightWave Retail I've owned analytics for</w:t>
      </w:r>
    </w:p>
    <w:p>
      <w:r>
        <w:t>the marketing area end to end — defining the metrics, modelling the data in SQL,</w:t>
      </w:r>
    </w:p>
    <w:p>
      <w:r>
        <w:t>and maintaining the dashboards the team actually relies on (I cut weekly reporting</w:t>
      </w:r>
    </w:p>
    <w:p>
      <w:r>
        <w:t>from six hours to under one along the way). Experimentation is the core of how I</w:t>
      </w:r>
    </w:p>
    <w:p>
      <w:r>
        <w:t>work: I've designed, run and interpreted more than 30 A/B tests, so partnering</w:t>
      </w:r>
    </w:p>
    <w:p>
      <w:r>
        <w:t>with Product and Growth to run experiments that move NorthBank's roadmap is</w:t>
      </w:r>
    </w:p>
    <w:p>
      <w:r>
        <w:t>familiar ground.</w:t>
      </w:r>
    </w:p>
    <w:p/>
    <w:p>
      <w:r>
        <w:t>I'm equally comfortable on the technical and the human side. I model and join</w:t>
      </w:r>
    </w:p>
    <w:p>
      <w:r>
        <w:t>messy web, CRM and campaign data with SQL and Python, and I present monthly</w:t>
      </w:r>
    </w:p>
    <w:p>
      <w:r>
        <w:t>readouts to our Head of Marketing — translating analysis into a story</w:t>
      </w:r>
    </w:p>
    <w:p>
      <w:r>
        <w:t>non-technical partners can act on. I've also mentored a junior analyst, reviewing</w:t>
      </w:r>
    </w:p>
    <w:p>
      <w:r>
        <w:t>their SQL and approach each week, which maps directly to your goal of raising the</w:t>
      </w:r>
    </w:p>
    <w:p>
      <w:r>
        <w:t>analytical bar for the team.</w:t>
      </w:r>
    </w:p>
    <w:p/>
    <w:p>
      <w:r>
        <w:t>I'll be candid: my product analytics has been in a retail and marketing context</w:t>
      </w:r>
    </w:p>
    <w:p>
      <w:r>
        <w:t>rather than fintech, and I've built my models in SQL and Looker Studio rather than</w:t>
      </w:r>
    </w:p>
    <w:p>
      <w:r>
        <w:t>dbt. I'm keen to close both gaps quickly — the modelling instincts transfer</w:t>
      </w:r>
    </w:p>
    <w:p>
      <w:r>
        <w:t>directly, and picking up new tools is something I do well. I'd welcome the chance</w:t>
      </w:r>
    </w:p>
    <w:p>
      <w:r>
        <w:t>to talk about how my experiment-led, ownership-first approach could help</w:t>
      </w:r>
    </w:p>
    <w:p>
      <w:r>
        <w:t>NorthBank's Product team.</w:t>
      </w:r>
    </w:p>
    <w:p/>
    <w:p>
      <w:r>
        <w:t>Yours faithfully,</w:t>
      </w:r>
    </w:p>
    <w:p>
      <w:r>
        <w:t>Alex Morgan</w:t>
      </w:r>
    </w:p>
    <w:p/>
    <w:p>
      <w:r>
        <w:t>---</w:t>
      </w:r>
    </w:p>
    <w:p/>
    <w:p>
      <w:pPr>
        <w:pStyle w:val="Heading1"/>
      </w:pPr>
      <w:r>
        <w:t>Fit Memo — Senior Product Analyst at NorthBank</w:t>
      </w:r>
    </w:p>
    <w:p/>
    <w:p>
      <w:pPr>
        <w:pStyle w:val="Heading2"/>
      </w:pPr>
      <w:r>
        <w:t>Snapshot</w:t>
      </w:r>
    </w:p>
    <w:p>
      <w:r>
        <w:t>Alex is a strong analytical and experimentation match for this role, with genuine</w:t>
      </w:r>
    </w:p>
    <w:p>
      <w:r>
        <w:t>end-to-end ownership and A/B testing depth that map directly to NorthBank's needs.</w:t>
      </w:r>
    </w:p>
    <w:p>
      <w:r>
        <w:t>The honest gaps are domain (marketing/retail rather than product/fintech), the dbt</w:t>
      </w:r>
    </w:p>
    <w:p>
      <w:r>
        <w:t>toolchain, and the scale of mentoring — none of them fundamental, but worth being</w:t>
      </w:r>
    </w:p>
    <w:p>
      <w:r>
        <w:t>straight about.</w:t>
      </w:r>
    </w:p>
    <w:p/>
    <w:p>
      <w:pPr>
        <w:pStyle w:val="Heading2"/>
      </w:pPr>
      <w:r>
        <w:t>Requirement-by-requirement</w:t>
      </w:r>
    </w:p>
    <w:p>
      <w:pPr>
        <w:pStyle w:val="ListBullet"/>
      </w:pPr>
      <w:r>
        <w:rPr>
          <w:b/>
        </w:rPr>
        <w:t>4+ years in a data/product/growth analytics role</w:t>
      </w:r>
      <w:r>
        <w:t xml:space="preserve"> — Strong match: 4 years across two analyst roles (2020–present).</w:t>
      </w:r>
    </w:p>
    <w:p>
      <w:pPr>
        <w:pStyle w:val="ListBullet"/>
      </w:pPr>
      <w:r>
        <w:rPr>
          <w:b/>
        </w:rPr>
        <w:t>Strong SQL, can model complex data</w:t>
      </w:r>
      <w:r>
        <w:t xml:space="preserve"> — Strong match: owns core reporting in PostgreSQL and built datasets replacing a fragile spreadsheet process.</w:t>
      </w:r>
    </w:p>
    <w:p>
      <w:pPr>
        <w:pStyle w:val="ListBullet"/>
      </w:pPr>
      <w:r>
        <w:rPr>
          <w:b/>
        </w:rPr>
        <w:t>Designing and analysing A/B tests / experiments</w:t>
      </w:r>
      <w:r>
        <w:t xml:space="preserve"> — Strong match: designed, ran and interpreted 30+ A/B tests, one with a measured 8% conversion lift.</w:t>
      </w:r>
    </w:p>
    <w:p>
      <w:pPr>
        <w:pStyle w:val="ListBullet"/>
      </w:pPr>
      <w:r>
        <w:rPr>
          <w:b/>
        </w:rPr>
        <w:t>Experience with dbt (or strong desire to learn)</w:t>
      </w:r>
      <w:r>
        <w:t xml:space="preserve"> — Gap: the CV shows SQL and Looker Studio but no dbt. Meets the "desire to learn" half only.</w:t>
      </w:r>
    </w:p>
    <w:p>
      <w:pPr>
        <w:pStyle w:val="ListBullet"/>
      </w:pPr>
      <w:r>
        <w:rPr>
          <w:b/>
        </w:rPr>
        <w:t>Proficiency in Python or R</w:t>
      </w:r>
      <w:r>
        <w:t xml:space="preserve"> — Strong match: uses Python (pandas) for cleaning, joining and modelling data.</w:t>
      </w:r>
    </w:p>
    <w:p>
      <w:pPr>
        <w:pStyle w:val="ListBullet"/>
      </w:pPr>
      <w:r>
        <w:rPr>
          <w:b/>
        </w:rPr>
        <w:t>Defining product metrics and building dashboards</w:t>
      </w:r>
      <w:r>
        <w:t xml:space="preserve"> — Partial match: defines metrics and builds dashboards (Looker Studio), but for marketing performance, not product.</w:t>
      </w:r>
    </w:p>
    <w:p>
      <w:pPr>
        <w:pStyle w:val="ListBullet"/>
      </w:pPr>
      <w:r>
        <w:rPr>
          <w:b/>
        </w:rPr>
        <w:t>Excellent communication to non-technical partners</w:t>
      </w:r>
      <w:r>
        <w:t xml:space="preserve"> — Strong match: presents monthly readouts to the Head of Marketing and regional managers.</w:t>
      </w:r>
    </w:p>
    <w:p>
      <w:pPr>
        <w:pStyle w:val="ListBullet"/>
      </w:pPr>
      <w:r>
        <w:rPr>
          <w:b/>
        </w:rPr>
        <w:t>Mentoring or leading other analysts</w:t>
      </w:r>
      <w:r>
        <w:t xml:space="preserve"> — Partial match: mentored one junior analyst weekly; real but small-scale, not team leadership.</w:t>
      </w:r>
    </w:p>
    <w:p>
      <w:pPr>
        <w:pStyle w:val="ListBullet"/>
      </w:pPr>
      <w:r>
        <w:rPr>
          <w:b/>
        </w:rPr>
        <w:t>Financial services / fintech experience (a plus)</w:t>
      </w:r>
      <w:r>
        <w:t xml:space="preserve"> — Gap: experience is in retail and marketing; no fintech shown.</w:t>
      </w:r>
    </w:p>
    <w:p>
      <w:pPr>
        <w:pStyle w:val="ListBullet"/>
      </w:pPr>
      <w:r>
        <w:rPr>
          <w:b/>
        </w:rPr>
        <w:t>Product analytics ownership (onboarding/payments/savings)</w:t>
      </w:r>
      <w:r>
        <w:t xml:space="preserve"> — Partial match: owns analytics end to end, but in a marketing area rather than a product surface.</w:t>
      </w:r>
    </w:p>
    <w:p/>
    <w:p>
      <w:pPr>
        <w:pStyle w:val="Heading2"/>
      </w:pPr>
      <w:r>
        <w:t>Honest gaps &amp; how to talk about them</w:t>
      </w:r>
    </w:p>
    <w:p>
      <w:pPr>
        <w:pStyle w:val="ListBullet"/>
      </w:pPr>
      <w:r>
        <w:rPr>
          <w:b/>
        </w:rPr>
        <w:t>dbt</w:t>
      </w:r>
      <w:r>
        <w:t xml:space="preserve"> — Don't claim it. Say plainly that your models today are in SQL and</w:t>
      </w:r>
    </w:p>
    <w:p>
      <w:r>
        <w:t xml:space="preserve">  Looker Studio, that the modelling thinking transfers directly, and that dbt is</w:t>
      </w:r>
    </w:p>
    <w:p>
      <w:r>
        <w:t xml:space="preserve">  on your near-term learning list (name a small project if you start one).</w:t>
      </w:r>
    </w:p>
    <w:p>
      <w:pPr>
        <w:pStyle w:val="ListBullet"/>
      </w:pPr>
      <w:r>
        <w:rPr>
          <w:b/>
        </w:rPr>
        <w:t>Fintech / financial services domain</w:t>
      </w:r>
      <w:r>
        <w:t xml:space="preserve"> — Don't overstate it. Lean on transferable</w:t>
      </w:r>
    </w:p>
    <w:p>
      <w:r>
        <w:t xml:space="preserve">  rigour: regulated-adjacent retail data, careful experiment design, and comfort</w:t>
      </w:r>
    </w:p>
    <w:p>
      <w:r>
        <w:t xml:space="preserve">  with messy multi-source data. Frame domain as something you'll ramp on fast.</w:t>
      </w:r>
    </w:p>
    <w:p>
      <w:pPr>
        <w:pStyle w:val="ListBullet"/>
      </w:pPr>
      <w:r>
        <w:rPr>
          <w:b/>
        </w:rPr>
        <w:t>Scale of mentoring</w:t>
      </w:r>
      <w:r>
        <w:t xml:space="preserve"> — You've mentored one analyst, not led a team. Be accurate:</w:t>
      </w:r>
    </w:p>
    <w:p>
      <w:r>
        <w:t xml:space="preserve">  describe what you actually did (weekly SQL and approach reviews) and your appetite</w:t>
      </w:r>
    </w:p>
    <w:p>
      <w:r>
        <w:t xml:space="preserve">  to do more, rather than implying you've run a team.</w:t>
      </w:r>
    </w:p>
    <w:p>
      <w:pPr>
        <w:pStyle w:val="ListBullet"/>
      </w:pPr>
      <w:r>
        <w:rPr>
          <w:b/>
        </w:rPr>
        <w:t>Product (vs marketing) analytics</w:t>
      </w:r>
      <w:r>
        <w:t xml:space="preserve"> — Your ownership model is the same; the</w:t>
      </w:r>
    </w:p>
    <w:p>
      <w:r>
        <w:t xml:space="preserve">  surface differs. Say so, and point to the experiment-led decision-making that</w:t>
      </w:r>
    </w:p>
    <w:p>
      <w:r>
        <w:t xml:space="preserve">  carries over cleanly to product.</w:t>
      </w:r>
    </w:p>
    <w:p/>
    <w:p>
      <w:pPr>
        <w:pStyle w:val="Heading2"/>
      </w:pPr>
      <w:r>
        <w:t>Bottom line</w:t>
      </w:r>
    </w:p>
    <w:p>
      <w:r>
        <w:t>A credible, honest fit on the analytical core (SQL, experimentation, communication,</w:t>
      </w:r>
    </w:p>
    <w:p>
      <w:r>
        <w:t>ownership) with clear, nameable gaps in tooling and domain. Worth an application and</w:t>
      </w:r>
    </w:p>
    <w:p>
      <w:r>
        <w:t>an interview, provided the gaps are addressed openly rather than papered over.</w:t>
      </w:r>
    </w:p>
    <w:p/>
    <w:p>
      <w:r>
        <w:t>---</w:t>
      </w:r>
    </w:p>
    <w:p/>
    <w:p>
      <w:pPr>
        <w:pStyle w:val="Heading1"/>
      </w:pPr>
      <w:r>
        <w:t>ATS Keyword Report — Senior Product Analyst at NorthBank</w:t>
      </w:r>
    </w:p>
    <w:p/>
    <w:p>
      <w:pPr>
        <w:pStyle w:val="Heading2"/>
      </w:pPr>
      <w:r>
        <w:t>Covered keywords</w:t>
      </w:r>
    </w:p>
    <w:p>
      <w:pPr>
        <w:pStyle w:val="ListBullet"/>
      </w:pPr>
      <w:r>
        <w:rPr>
          <w:b/>
        </w:rPr>
        <w:t>SQL</w:t>
      </w:r>
      <w:r>
        <w:t xml:space="preserve"> — "core reporting in SQL (PostgreSQL)", "built the datasets in SQL".</w:t>
      </w:r>
    </w:p>
    <w:p>
      <w:pPr>
        <w:pStyle w:val="ListBullet"/>
      </w:pPr>
      <w:r>
        <w:rPr>
          <w:b/>
        </w:rPr>
        <w:t>A/B testing / experiments</w:t>
      </w:r>
      <w:r>
        <w:t xml:space="preserve"> — "designed, ran and interpreted 30+ A/B tests".</w:t>
      </w:r>
    </w:p>
    <w:p>
      <w:pPr>
        <w:pStyle w:val="ListBullet"/>
      </w:pPr>
      <w:r>
        <w:rPr>
          <w:b/>
        </w:rPr>
        <w:t>Python</w:t>
      </w:r>
      <w:r>
        <w:t xml:space="preserve"> — "Python (pandas, matplotlib)".</w:t>
      </w:r>
    </w:p>
    <w:p>
      <w:pPr>
        <w:pStyle w:val="ListBullet"/>
      </w:pPr>
      <w:r>
        <w:rPr>
          <w:b/>
        </w:rPr>
        <w:t>Dashboards</w:t>
      </w:r>
      <w:r>
        <w:t xml:space="preserve"> — "maintained the dashboards the team relied on" (Looker Studio).</w:t>
      </w:r>
    </w:p>
    <w:p>
      <w:pPr>
        <w:pStyle w:val="ListBullet"/>
      </w:pPr>
      <w:r>
        <w:rPr>
          <w:b/>
        </w:rPr>
        <w:t>Metric definition</w:t>
      </w:r>
      <w:r>
        <w:t xml:space="preserve"> — "defined the reporting metrics".</w:t>
      </w:r>
    </w:p>
    <w:p>
      <w:pPr>
        <w:pStyle w:val="ListBullet"/>
      </w:pPr>
      <w:r>
        <w:rPr>
          <w:b/>
        </w:rPr>
        <w:t>Data modelling</w:t>
      </w:r>
      <w:r>
        <w:t xml:space="preserve"> — "modelled and joined web, CRM and campaign data".</w:t>
      </w:r>
    </w:p>
    <w:p>
      <w:pPr>
        <w:pStyle w:val="ListBullet"/>
      </w:pPr>
      <w:r>
        <w:rPr>
          <w:b/>
        </w:rPr>
        <w:t>Stakeholder communication</w:t>
      </w:r>
      <w:r>
        <w:t xml:space="preserve"> — "present monthly readouts to the Head of Marketing".</w:t>
      </w:r>
    </w:p>
    <w:p>
      <w:pPr>
        <w:pStyle w:val="ListBullet"/>
      </w:pPr>
      <w:r>
        <w:rPr>
          <w:b/>
        </w:rPr>
        <w:t>Mentoring</w:t>
      </w:r>
      <w:r>
        <w:t xml:space="preserve"> — "mentored a junior analyst, reviewing their SQL … weekly".</w:t>
      </w:r>
    </w:p>
    <w:p>
      <w:pPr>
        <w:pStyle w:val="ListBullet"/>
      </w:pPr>
      <w:r>
        <w:rPr>
          <w:b/>
        </w:rPr>
        <w:t>4+ years' experience</w:t>
      </w:r>
      <w:r>
        <w:t xml:space="preserve"> — two analyst roles spanning 2020–present.</w:t>
      </w:r>
    </w:p>
    <w:p/>
    <w:p>
      <w:pPr>
        <w:pStyle w:val="Heading2"/>
      </w:pPr>
      <w:r>
        <w:t>Missing keywords</w:t>
      </w:r>
    </w:p>
    <w:p>
      <w:pPr>
        <w:pStyle w:val="ListBullet"/>
      </w:pPr>
      <w:r>
        <w:rPr>
          <w:b/>
        </w:rPr>
        <w:t>dbt</w:t>
      </w:r>
    </w:p>
    <w:p>
      <w:pPr>
        <w:pStyle w:val="ListBullet"/>
      </w:pPr>
      <w:r>
        <w:rPr>
          <w:b/>
        </w:rPr>
        <w:t>Product analytics / product metrics</w:t>
      </w:r>
    </w:p>
    <w:p>
      <w:pPr>
        <w:pStyle w:val="ListBullet"/>
      </w:pPr>
      <w:r>
        <w:rPr>
          <w:b/>
        </w:rPr>
        <w:t>Financial services / fintech</w:t>
      </w:r>
    </w:p>
    <w:p>
      <w:pPr>
        <w:pStyle w:val="ListBullet"/>
      </w:pPr>
      <w:r>
        <w:rPr>
          <w:b/>
        </w:rPr>
        <w:t>Experimentation platforms (Statsig, Optimizely)</w:t>
      </w:r>
    </w:p>
    <w:p>
      <w:pPr>
        <w:pStyle w:val="ListBullet"/>
      </w:pPr>
      <w:r>
        <w:rPr>
          <w:b/>
        </w:rPr>
        <w:t>Event tracking (Amplitude, Mixpanel)</w:t>
      </w:r>
    </w:p>
    <w:p>
      <w:pPr>
        <w:pStyle w:val="ListBullet"/>
      </w:pPr>
      <w:r>
        <w:rPr>
          <w:b/>
        </w:rPr>
        <w:t>R</w:t>
      </w:r>
    </w:p>
    <w:p/>
    <w:p>
      <w:pPr>
        <w:pStyle w:val="Heading2"/>
      </w:pPr>
      <w:r>
        <w:t>How to add the missing terms — truthfully</w:t>
      </w:r>
    </w:p>
    <w:p>
      <w:pPr>
        <w:pStyle w:val="ListBullet"/>
      </w:pPr>
      <w:r>
        <w:rPr>
          <w:b/>
        </w:rPr>
        <w:t>dbt</w:t>
      </w:r>
      <w:r>
        <w:t xml:space="preserve"> — Do not add — no evidence in your CV. This is a genuine gap. If you begin</w:t>
      </w:r>
    </w:p>
    <w:p>
      <w:r>
        <w:t xml:space="preserve">  even a small dbt project, add it honestly then; until then, leave it out.</w:t>
      </w:r>
    </w:p>
    <w:p>
      <w:pPr>
        <w:pStyle w:val="ListBullet"/>
      </w:pPr>
      <w:r>
        <w:rPr>
          <w:b/>
        </w:rPr>
        <w:t>Product analytics / product metrics</w:t>
      </w:r>
      <w:r>
        <w:t xml:space="preserve"> — Partial. You genuinely define metrics</w:t>
      </w:r>
    </w:p>
    <w:p>
      <w:r>
        <w:t xml:space="preserve">  and own analytics end to end, so you may reframe your existing work as "analytics</w:t>
      </w:r>
    </w:p>
    <w:p>
      <w:r>
        <w:t xml:space="preserve">  ownership and metric definition" — but do not label it "product analytics" unless</w:t>
      </w:r>
    </w:p>
    <w:p>
      <w:r>
        <w:t xml:space="preserve">  the surface was truly a product. Be accurate about the marketing context.</w:t>
      </w:r>
    </w:p>
    <w:p>
      <w:pPr>
        <w:pStyle w:val="ListBullet"/>
      </w:pPr>
      <w:r>
        <w:rPr>
          <w:b/>
        </w:rPr>
        <w:t>Financial services / fintech</w:t>
      </w:r>
      <w:r>
        <w:t xml:space="preserve"> — Do not add — no evidence in your CV. Genuine</w:t>
      </w:r>
    </w:p>
    <w:p>
      <w:r>
        <w:t xml:space="preserve">  domain gap; address it in the cover letter and interview, not the CV.</w:t>
      </w:r>
    </w:p>
    <w:p>
      <w:pPr>
        <w:pStyle w:val="ListBullet"/>
      </w:pPr>
      <w:r>
        <w:rPr>
          <w:b/>
        </w:rPr>
        <w:t>Experimentation platforms (Statsig/Optimizely)</w:t>
      </w:r>
      <w:r>
        <w:t xml:space="preserve"> — Do not add unless you used</w:t>
      </w:r>
    </w:p>
    <w:p>
      <w:r>
        <w:t xml:space="preserve">  one. You ran A/B tests, but the CV doesn't name a platform. If you used a specific</w:t>
      </w:r>
    </w:p>
    <w:p>
      <w:r>
        <w:t xml:space="preserve">  tool, name it in the A/B testing bullet; otherwise leave it out.</w:t>
      </w:r>
    </w:p>
    <w:p>
      <w:pPr>
        <w:pStyle w:val="ListBullet"/>
      </w:pPr>
      <w:r>
        <w:rPr>
          <w:b/>
        </w:rPr>
        <w:t>Event tracking (Amplitude/Mixpanel)</w:t>
      </w:r>
      <w:r>
        <w:t xml:space="preserve"> — Do not add — no evidence in your CV.</w:t>
      </w:r>
    </w:p>
    <w:p>
      <w:pPr>
        <w:pStyle w:val="ListBullet"/>
      </w:pPr>
      <w:r>
        <w:rPr>
          <w:b/>
        </w:rPr>
        <w:t>R</w:t>
      </w:r>
      <w:r>
        <w:t xml:space="preserve"> — Do not add — you use Python, not R. Python already satisfies the</w:t>
      </w:r>
    </w:p>
    <w:p>
      <w:r>
        <w:t xml:space="preserve">  "Python or R" requirement, so this is not a real gap.</w:t>
      </w:r>
    </w:p>
    <w:p/>
    <w:p>
      <w:pPr>
        <w:pStyle w:val="Heading2"/>
      </w:pPr>
      <w:r>
        <w:t>Coverage summary</w:t>
      </w:r>
    </w:p>
    <w:p>
      <w:r>
        <w:t>Covered 9 of 15 key terms.</w:t>
      </w:r>
    </w:p>
    <w:p/>
    <w:p>
      <w:r>
        <w:t>---</w:t>
      </w:r>
    </w:p>
    <w:p/>
    <w:p>
      <w:pPr>
        <w:pStyle w:val="Heading1"/>
      </w:pPr>
      <w:r>
        <w:t>Interview Prep Pack — Senior Product Analyst at NorthBank</w:t>
      </w:r>
    </w:p>
    <w:p/>
    <w:p>
      <w:pPr>
        <w:pStyle w:val="Heading2"/>
      </w:pPr>
      <w:r>
        <w:t>Likely questions</w:t>
      </w:r>
    </w:p>
    <w:p>
      <w:pPr>
        <w:pStyle w:val="ListNumber"/>
      </w:pPr>
      <w:r>
        <w:t>Walk me through an A/B test you designed end to end — how you set it up, what</w:t>
      </w:r>
    </w:p>
    <w:p>
      <w:r>
        <w:t xml:space="preserve">   you measured, and what happened.</w:t>
      </w:r>
    </w:p>
    <w:p>
      <w:pPr>
        <w:pStyle w:val="ListNumber"/>
      </w:pPr>
      <w:r>
        <w:t>Tell me about a time your analysis changed a decision or a roadmap.</w:t>
      </w:r>
    </w:p>
    <w:p>
      <w:pPr>
        <w:pStyle w:val="ListNumber"/>
      </w:pPr>
      <w:r>
        <w:t>How do you decide which metrics matter for a product area you're new to?</w:t>
      </w:r>
    </w:p>
    <w:p>
      <w:pPr>
        <w:pStyle w:val="ListNumber"/>
      </w:pPr>
      <w:r>
        <w:t>Describe your SQL modelling approach for a messy, multi-source dataset.</w:t>
      </w:r>
    </w:p>
    <w:p>
      <w:pPr>
        <w:pStyle w:val="ListNumber"/>
      </w:pPr>
      <w:r>
        <w:t>You haven't used dbt — how would you get productive with it quickly?</w:t>
      </w:r>
    </w:p>
    <w:p>
      <w:pPr>
        <w:pStyle w:val="ListNumber"/>
      </w:pPr>
      <w:r>
        <w:t>Our domain is fintech and yours has been retail/marketing. How do you ramp on a</w:t>
      </w:r>
    </w:p>
    <w:p>
      <w:r>
        <w:t xml:space="preserve">   new domain?</w:t>
      </w:r>
    </w:p>
    <w:p>
      <w:pPr>
        <w:pStyle w:val="ListNumber"/>
      </w:pPr>
      <w:r>
        <w:t>Tell me about mentoring another analyst. What did you actually change in how</w:t>
      </w:r>
    </w:p>
    <w:p>
      <w:r>
        <w:t xml:space="preserve">   they worked?</w:t>
      </w:r>
    </w:p>
    <w:p>
      <w:pPr>
        <w:pStyle w:val="ListNumber"/>
      </w:pPr>
      <w:r>
        <w:t>How do you present a technical finding to a non-technical Product Manager?</w:t>
      </w:r>
    </w:p>
    <w:p>
      <w:pPr>
        <w:pStyle w:val="ListNumber"/>
      </w:pPr>
      <w:r>
        <w:t>A stakeholder disagrees with your test result and wants to ship anyway. What do</w:t>
      </w:r>
    </w:p>
    <w:p>
      <w:r>
        <w:t xml:space="preserve">   you do?</w:t>
      </w:r>
    </w:p>
    <w:p>
      <w:pPr>
        <w:pStyle w:val="ListNumber"/>
      </w:pPr>
      <w:r>
        <w:t>What would your first 90 days as owner of a NorthBank product area look like?</w:t>
      </w:r>
    </w:p>
    <w:p/>
    <w:p>
      <w:pPr>
        <w:pStyle w:val="Heading2"/>
      </w:pPr>
      <w:r>
        <w:t>STAR answer scaffolds</w:t>
      </w:r>
    </w:p>
    <w:p/>
    <w:p>
      <w:pPr>
        <w:pStyle w:val="Heading3"/>
      </w:pPr>
      <w:r>
        <w:t>"Walk me through an A/B test you designed end to end."</w:t>
      </w:r>
    </w:p>
    <w:p>
      <w:pPr>
        <w:pStyle w:val="ListBullet"/>
      </w:pPr>
      <w:r>
        <w:rPr>
          <w:b/>
        </w:rPr>
        <w:t>Situation:</w:t>
      </w:r>
      <w:r>
        <w:t xml:space="preserve"> At BrightWave Retail, checkout conversion was a priority and the</w:t>
      </w:r>
    </w:p>
    <w:p>
      <w:r>
        <w:t xml:space="preserve">  team wanted to test copy changes.</w:t>
      </w:r>
    </w:p>
    <w:p>
      <w:pPr>
        <w:pStyle w:val="ListBullet"/>
      </w:pPr>
      <w:r>
        <w:rPr>
          <w:b/>
        </w:rPr>
        <w:t>Task:</w:t>
      </w:r>
      <w:r>
        <w:t xml:space="preserve"> Design a trustworthy test and give a clear ship/don't-ship answer.</w:t>
      </w:r>
    </w:p>
    <w:p>
      <w:pPr>
        <w:pStyle w:val="ListBullet"/>
      </w:pPr>
      <w:r>
        <w:rPr>
          <w:b/>
        </w:rPr>
        <w:t>Action:</w:t>
      </w:r>
      <w:r>
        <w:t xml:space="preserve"> Designed the experiment, defined conversion as the primary metric,</w:t>
      </w:r>
    </w:p>
    <w:p>
      <w:r>
        <w:t xml:space="preserve">  ran it, and interpreted the result.</w:t>
      </w:r>
    </w:p>
    <w:p>
      <w:pPr>
        <w:pStyle w:val="ListBullet"/>
      </w:pPr>
      <w:r>
        <w:rPr>
          <w:b/>
        </w:rPr>
        <w:t>Result:</w:t>
      </w:r>
      <w:r>
        <w:t xml:space="preserve"> An 8% conversion lift; the change was rolled out permanently. (All</w:t>
      </w:r>
    </w:p>
    <w:p>
      <w:r>
        <w:t xml:space="preserve">  from your CV — keep the number exactly as stated.)</w:t>
      </w:r>
    </w:p>
    <w:p/>
    <w:p>
      <w:pPr>
        <w:pStyle w:val="Heading3"/>
      </w:pPr>
      <w:r>
        <w:t>"Tell me about a time your analysis changed a decision."</w:t>
      </w:r>
    </w:p>
    <w:p>
      <w:pPr>
        <w:pStyle w:val="ListBullet"/>
      </w:pPr>
      <w:r>
        <w:rPr>
          <w:b/>
        </w:rPr>
        <w:t>Situation / Task:</w:t>
      </w:r>
      <w:r>
        <w:t xml:space="preserve"> Use the same checkout-copy test, or the reporting rebuild</w:t>
      </w:r>
    </w:p>
    <w:p>
      <w:r>
        <w:t xml:space="preserve">  that cut weekly reporting from ~6 hours to under 1.</w:t>
      </w:r>
    </w:p>
    <w:p>
      <w:pPr>
        <w:pStyle w:val="ListBullet"/>
      </w:pPr>
      <w:r>
        <w:rPr>
          <w:b/>
        </w:rPr>
        <w:t>Action:</w:t>
      </w:r>
      <w:r>
        <w:t xml:space="preserve"> Describe defining the metric, building the SQL/dashboard, and what</w:t>
      </w:r>
    </w:p>
    <w:p>
      <w:r>
        <w:t xml:space="preserve">  the team did differently as a result.</w:t>
      </w:r>
    </w:p>
    <w:p>
      <w:pPr>
        <w:pStyle w:val="ListBullet"/>
      </w:pPr>
      <w:r>
        <w:rPr>
          <w:b/>
        </w:rPr>
        <w:t>Result:</w:t>
      </w:r>
      <w:r>
        <w:t xml:space="preserve"> Faster decisions / the permanent rollout. Stick to the real outcomes.</w:t>
      </w:r>
    </w:p>
    <w:p/>
    <w:p>
      <w:pPr>
        <w:pStyle w:val="Heading3"/>
      </w:pPr>
      <w:r>
        <w:t>"Describe your SQL modelling approach for messy data."</w:t>
      </w:r>
    </w:p>
    <w:p>
      <w:pPr>
        <w:pStyle w:val="ListBullet"/>
      </w:pPr>
      <w:r>
        <w:rPr>
          <w:b/>
        </w:rPr>
        <w:t>Situation:</w:t>
      </w:r>
      <w:r>
        <w:t xml:space="preserve"> Web, CRM and campaign data lived in a fragile spreadsheet process.</w:t>
      </w:r>
    </w:p>
    <w:p>
      <w:pPr>
        <w:pStyle w:val="ListBullet"/>
      </w:pPr>
      <w:r>
        <w:rPr>
          <w:b/>
        </w:rPr>
        <w:t>Task:</w:t>
      </w:r>
      <w:r>
        <w:t xml:space="preserve"> Make it reliable and reusable.</w:t>
      </w:r>
    </w:p>
    <w:p>
      <w:pPr>
        <w:pStyle w:val="ListBullet"/>
      </w:pPr>
      <w:r>
        <w:rPr>
          <w:b/>
        </w:rPr>
        <w:t>Action:</w:t>
      </w:r>
      <w:r>
        <w:t xml:space="preserve"> Modelled and joined the sources in SQL/PostgreSQL and Python (pandas).</w:t>
      </w:r>
    </w:p>
    <w:p>
      <w:pPr>
        <w:pStyle w:val="ListBullet"/>
      </w:pPr>
      <w:r>
        <w:rPr>
          <w:b/>
        </w:rPr>
        <w:t>Result:</w:t>
      </w:r>
      <w:r>
        <w:t xml:space="preserve"> Replaced the spreadsheet with a dependable pipeline. Honest note: you</w:t>
      </w:r>
    </w:p>
    <w:p>
      <w:r>
        <w:t xml:space="preserve">  can add that dbt would be the natural next step for versioning these models.</w:t>
      </w:r>
    </w:p>
    <w:p/>
    <w:p>
      <w:pPr>
        <w:pStyle w:val="Heading3"/>
      </w:pPr>
      <w:r>
        <w:t>"Tell me about mentoring another analyst."</w:t>
      </w:r>
    </w:p>
    <w:p>
      <w:pPr>
        <w:pStyle w:val="ListBullet"/>
      </w:pPr>
      <w:r>
        <w:rPr>
          <w:b/>
        </w:rPr>
        <w:t>Situation:</w:t>
      </w:r>
      <w:r>
        <w:t xml:space="preserve"> A junior analyst joined the marketing team.</w:t>
      </w:r>
    </w:p>
    <w:p>
      <w:pPr>
        <w:pStyle w:val="ListBullet"/>
      </w:pPr>
      <w:r>
        <w:rPr>
          <w:b/>
        </w:rPr>
        <w:t>Task:</w:t>
      </w:r>
      <w:r>
        <w:t xml:space="preserve"> Raise the quality and independence of their work.</w:t>
      </w:r>
    </w:p>
    <w:p>
      <w:pPr>
        <w:pStyle w:val="ListBullet"/>
      </w:pPr>
      <w:r>
        <w:rPr>
          <w:b/>
        </w:rPr>
        <w:t>Action:</w:t>
      </w:r>
      <w:r>
        <w:t xml:space="preserve"> Reviewed their SQL and analytical approach weekly.</w:t>
      </w:r>
    </w:p>
    <w:p>
      <w:pPr>
        <w:pStyle w:val="ListBullet"/>
      </w:pPr>
      <w:r>
        <w:rPr>
          <w:b/>
        </w:rPr>
        <w:t>Result:</w:t>
      </w:r>
      <w:r>
        <w:t xml:space="preserve"> Be honest about scope — one analyst, steady improvement — and connect</w:t>
      </w:r>
    </w:p>
    <w:p>
      <w:r>
        <w:t xml:space="preserve">  it to your appetite to raise the bar more widely at NorthBank.</w:t>
      </w:r>
    </w:p>
    <w:p/>
    <w:p>
      <w:pPr>
        <w:pStyle w:val="Heading3"/>
      </w:pPr>
      <w:r>
        <w:t>"How would you get productive with dbt quickly?" (honest-gap question)</w:t>
      </w:r>
    </w:p>
    <w:p>
      <w:pPr>
        <w:pStyle w:val="ListBullet"/>
      </w:pPr>
      <w:r>
        <w:t>The CV has no dbt example, so don't invent one. Scaffold from the truth: your</w:t>
      </w:r>
    </w:p>
    <w:p>
      <w:r>
        <w:t xml:space="preserve">  SQL modelling instincts, how you'd map your existing joins into dbt models and</w:t>
      </w:r>
    </w:p>
    <w:p>
      <w:r>
        <w:t xml:space="preserve">  tests, and a concrete first-week learning plan. Say plainly you haven't used it yet.</w:t>
      </w:r>
    </w:p>
    <w:p/>
    <w:p>
      <w:pPr>
        <w:pStyle w:val="Heading2"/>
      </w:pPr>
      <w:r>
        <w:t>5 smart questions to ask them</w:t>
      </w:r>
    </w:p>
    <w:p>
      <w:pPr>
        <w:pStyle w:val="ListNumber"/>
      </w:pPr>
      <w:r>
        <w:t>Which product area would this role own first — onboarding, payments, or savings —</w:t>
      </w:r>
    </w:p>
    <w:p>
      <w:r>
        <w:t xml:space="preserve">   and what does "good" look like there in the next two quarters?</w:t>
      </w:r>
    </w:p>
    <w:p>
      <w:pPr>
        <w:pStyle w:val="ListNumber"/>
      </w:pPr>
      <w:r>
        <w:t>How does the Data team run experiments today, and where does the current process</w:t>
      </w:r>
    </w:p>
    <w:p>
      <w:r>
        <w:t xml:space="preserve">   frustrate you most?</w:t>
      </w:r>
    </w:p>
    <w:p>
      <w:pPr>
        <w:pStyle w:val="ListNumber"/>
      </w:pPr>
      <w:r>
        <w:t>How mature is the dbt/modelling layer, and how much of this role is building it</w:t>
      </w:r>
    </w:p>
    <w:p>
      <w:r>
        <w:t xml:space="preserve">   versus using it?</w:t>
      </w:r>
    </w:p>
    <w:p>
      <w:pPr>
        <w:pStyle w:val="ListNumber"/>
      </w:pPr>
      <w:r>
        <w:t>How do Product Managers and analysts actually make decisions together here — who</w:t>
      </w:r>
    </w:p>
    <w:p>
      <w:r>
        <w:t xml:space="preserve">   owns the call when the data is ambiguous?</w:t>
      </w:r>
    </w:p>
    <w:p>
      <w:pPr>
        <w:pStyle w:val="ListNumber"/>
      </w:pPr>
      <w:r>
        <w:t>What does raising the analytical bar mean to you in practice — is it tooling,</w:t>
      </w:r>
    </w:p>
    <w:p>
      <w:r>
        <w:t xml:space="preserve">   rigour, mentoring, or something else?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