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ATS Keyword Report — Senior Product Analyst at NorthBank</w:t>
      </w:r>
    </w:p>
    <w:p/>
    <w:p>
      <w:pPr>
        <w:pStyle w:val="Heading2"/>
      </w:pPr>
      <w:r>
        <w:t>Covered keywords</w:t>
      </w:r>
    </w:p>
    <w:p>
      <w:pPr>
        <w:pStyle w:val="ListBullet"/>
      </w:pPr>
      <w:r>
        <w:rPr>
          <w:b/>
        </w:rPr>
        <w:t>SQL</w:t>
      </w:r>
      <w:r>
        <w:t xml:space="preserve"> — "core reporting in SQL (PostgreSQL)", "built the datasets in SQL".</w:t>
      </w:r>
    </w:p>
    <w:p>
      <w:pPr>
        <w:pStyle w:val="ListBullet"/>
      </w:pPr>
      <w:r>
        <w:rPr>
          <w:b/>
        </w:rPr>
        <w:t>A/B testing / experiments</w:t>
      </w:r>
      <w:r>
        <w:t xml:space="preserve"> — "designed, ran and interpreted 30+ A/B tests".</w:t>
      </w:r>
    </w:p>
    <w:p>
      <w:pPr>
        <w:pStyle w:val="ListBullet"/>
      </w:pPr>
      <w:r>
        <w:rPr>
          <w:b/>
        </w:rPr>
        <w:t>Python</w:t>
      </w:r>
      <w:r>
        <w:t xml:space="preserve"> — "Python (pandas, matplotlib)".</w:t>
      </w:r>
    </w:p>
    <w:p>
      <w:pPr>
        <w:pStyle w:val="ListBullet"/>
      </w:pPr>
      <w:r>
        <w:rPr>
          <w:b/>
        </w:rPr>
        <w:t>Dashboards</w:t>
      </w:r>
      <w:r>
        <w:t xml:space="preserve"> — "maintained the dashboards the team relied on" (Looker Studio).</w:t>
      </w:r>
    </w:p>
    <w:p>
      <w:pPr>
        <w:pStyle w:val="ListBullet"/>
      </w:pPr>
      <w:r>
        <w:rPr>
          <w:b/>
        </w:rPr>
        <w:t>Metric definition</w:t>
      </w:r>
      <w:r>
        <w:t xml:space="preserve"> — "defined the reporting metrics".</w:t>
      </w:r>
    </w:p>
    <w:p>
      <w:pPr>
        <w:pStyle w:val="ListBullet"/>
      </w:pPr>
      <w:r>
        <w:rPr>
          <w:b/>
        </w:rPr>
        <w:t>Data modelling</w:t>
      </w:r>
      <w:r>
        <w:t xml:space="preserve"> — "modelled and joined web, CRM and campaign data".</w:t>
      </w:r>
    </w:p>
    <w:p>
      <w:pPr>
        <w:pStyle w:val="ListBullet"/>
      </w:pPr>
      <w:r>
        <w:rPr>
          <w:b/>
        </w:rPr>
        <w:t>Stakeholder communication</w:t>
      </w:r>
      <w:r>
        <w:t xml:space="preserve"> — "present monthly readouts to the Head of Marketing".</w:t>
      </w:r>
    </w:p>
    <w:p>
      <w:pPr>
        <w:pStyle w:val="ListBullet"/>
      </w:pPr>
      <w:r>
        <w:rPr>
          <w:b/>
        </w:rPr>
        <w:t>Mentoring</w:t>
      </w:r>
      <w:r>
        <w:t xml:space="preserve"> — "mentored a junior analyst, reviewing their SQL … weekly".</w:t>
      </w:r>
    </w:p>
    <w:p>
      <w:pPr>
        <w:pStyle w:val="ListBullet"/>
      </w:pPr>
      <w:r>
        <w:rPr>
          <w:b/>
        </w:rPr>
        <w:t>4+ years' experience</w:t>
      </w:r>
      <w:r>
        <w:t xml:space="preserve"> — two analyst roles spanning 2020–present.</w:t>
      </w:r>
    </w:p>
    <w:p/>
    <w:p>
      <w:pPr>
        <w:pStyle w:val="Heading2"/>
      </w:pPr>
      <w:r>
        <w:t>Missing keywords</w:t>
      </w:r>
    </w:p>
    <w:p>
      <w:pPr>
        <w:pStyle w:val="ListBullet"/>
      </w:pPr>
      <w:r>
        <w:rPr>
          <w:b/>
        </w:rPr>
        <w:t>dbt</w:t>
      </w:r>
    </w:p>
    <w:p>
      <w:pPr>
        <w:pStyle w:val="ListBullet"/>
      </w:pPr>
      <w:r>
        <w:rPr>
          <w:b/>
        </w:rPr>
        <w:t>Product analytics / product metrics</w:t>
      </w:r>
    </w:p>
    <w:p>
      <w:pPr>
        <w:pStyle w:val="ListBullet"/>
      </w:pPr>
      <w:r>
        <w:rPr>
          <w:b/>
        </w:rPr>
        <w:t>Financial services / fintech</w:t>
      </w:r>
    </w:p>
    <w:p>
      <w:pPr>
        <w:pStyle w:val="ListBullet"/>
      </w:pPr>
      <w:r>
        <w:rPr>
          <w:b/>
        </w:rPr>
        <w:t>Experimentation platforms (Statsig, Optimizely)</w:t>
      </w:r>
    </w:p>
    <w:p>
      <w:pPr>
        <w:pStyle w:val="ListBullet"/>
      </w:pPr>
      <w:r>
        <w:rPr>
          <w:b/>
        </w:rPr>
        <w:t>Event tracking (Amplitude, Mixpanel)</w:t>
      </w:r>
    </w:p>
    <w:p>
      <w:pPr>
        <w:pStyle w:val="ListBullet"/>
      </w:pPr>
      <w:r>
        <w:rPr>
          <w:b/>
        </w:rPr>
        <w:t>R</w:t>
      </w:r>
    </w:p>
    <w:p/>
    <w:p>
      <w:pPr>
        <w:pStyle w:val="Heading2"/>
      </w:pPr>
      <w:r>
        <w:t>How to add the missing terms — truthfully</w:t>
      </w:r>
    </w:p>
    <w:p>
      <w:pPr>
        <w:pStyle w:val="ListBullet"/>
      </w:pPr>
      <w:r>
        <w:rPr>
          <w:b/>
        </w:rPr>
        <w:t>dbt</w:t>
      </w:r>
      <w:r>
        <w:t xml:space="preserve"> — Do not add — no evidence in your CV. This is a genuine gap. If you begin</w:t>
      </w:r>
    </w:p>
    <w:p>
      <w:r>
        <w:t xml:space="preserve">  even a small dbt project, add it honestly then; until then, leave it out.</w:t>
      </w:r>
    </w:p>
    <w:p>
      <w:pPr>
        <w:pStyle w:val="ListBullet"/>
      </w:pPr>
      <w:r>
        <w:rPr>
          <w:b/>
        </w:rPr>
        <w:t>Product analytics / product metrics</w:t>
      </w:r>
      <w:r>
        <w:t xml:space="preserve"> — Partial. You genuinely define metrics</w:t>
      </w:r>
    </w:p>
    <w:p>
      <w:r>
        <w:t xml:space="preserve">  and own analytics end to end, so you may reframe your existing work as "analytics</w:t>
      </w:r>
    </w:p>
    <w:p>
      <w:r>
        <w:t xml:space="preserve">  ownership and metric definition" — but do not label it "product analytics" unless</w:t>
      </w:r>
    </w:p>
    <w:p>
      <w:r>
        <w:t xml:space="preserve">  the surface was truly a product. Be accurate about the marketing context.</w:t>
      </w:r>
    </w:p>
    <w:p>
      <w:pPr>
        <w:pStyle w:val="ListBullet"/>
      </w:pPr>
      <w:r>
        <w:rPr>
          <w:b/>
        </w:rPr>
        <w:t>Financial services / fintech</w:t>
      </w:r>
      <w:r>
        <w:t xml:space="preserve"> — Do not add — no evidence in your CV. Genuine</w:t>
      </w:r>
    </w:p>
    <w:p>
      <w:r>
        <w:t xml:space="preserve">  domain gap; address it in the cover letter and interview, not the CV.</w:t>
      </w:r>
    </w:p>
    <w:p>
      <w:pPr>
        <w:pStyle w:val="ListBullet"/>
      </w:pPr>
      <w:r>
        <w:rPr>
          <w:b/>
        </w:rPr>
        <w:t>Experimentation platforms (Statsig/Optimizely)</w:t>
      </w:r>
      <w:r>
        <w:t xml:space="preserve"> — Do not add unless you used</w:t>
      </w:r>
    </w:p>
    <w:p>
      <w:r>
        <w:t xml:space="preserve">  one. You ran A/B tests, but the CV doesn't name a platform. If you used a specific</w:t>
      </w:r>
    </w:p>
    <w:p>
      <w:r>
        <w:t xml:space="preserve">  tool, name it in the A/B testing bullet; otherwise leave it out.</w:t>
      </w:r>
    </w:p>
    <w:p>
      <w:pPr>
        <w:pStyle w:val="ListBullet"/>
      </w:pPr>
      <w:r>
        <w:rPr>
          <w:b/>
        </w:rPr>
        <w:t>Event tracking (Amplitude/Mixpanel)</w:t>
      </w:r>
      <w:r>
        <w:t xml:space="preserve"> — Do not add — no evidence in your CV.</w:t>
      </w:r>
    </w:p>
    <w:p>
      <w:pPr>
        <w:pStyle w:val="ListBullet"/>
      </w:pPr>
      <w:r>
        <w:rPr>
          <w:b/>
        </w:rPr>
        <w:t>R</w:t>
      </w:r>
      <w:r>
        <w:t xml:space="preserve"> — Do not add — you use Python, not R. Python already satisfies the</w:t>
      </w:r>
    </w:p>
    <w:p>
      <w:r>
        <w:t xml:space="preserve">  "Python or R" requirement, so this is not a real gap.</w:t>
      </w:r>
    </w:p>
    <w:p/>
    <w:p>
      <w:pPr>
        <w:pStyle w:val="Heading2"/>
      </w:pPr>
      <w:r>
        <w:t>Coverage summary</w:t>
      </w:r>
    </w:p>
    <w:p>
      <w:r>
        <w:t>Covered 9 of 15 key terms.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