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Document Title</w:t>
      </w:r>
    </w:p>
    <w:p>
      <w:r>
        <w:t>This is the introduction paragraph. Replace this with your content.</w:t>
      </w:r>
    </w:p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A1A2E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A376C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07AC2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A376C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