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</w:pPr>
      <w:r>
        <w:rPr>
          <w:b/>
          <w:color w:val="1F4E79"/>
          <w:sz w:val="48"/>
        </w:rPr>
        <w:t>Project Status Report</w:t>
      </w:r>
    </w:p>
    <w:p>
      <w:pPr>
        <w:spacing w:after="240"/>
        <w:jc w:val="center"/>
      </w:pPr>
      <w:r>
        <w:rPr>
          <w:i/>
          <w:color w:val="595959"/>
          <w:sz w:val="26"/>
        </w:rPr>
        <w:t>{{ project.name }}</w:t>
      </w:r>
    </w:p>
    <w:p>
      <w:pPr>
        <w:spacing w:before="240" w:after="80"/>
      </w:pPr>
      <w:r>
        <w:rPr>
          <w:b/>
          <w:color w:val="1F4E79"/>
          <w:sz w:val="28"/>
        </w:rPr>
        <w:t>Executive Summary</w:t>
      </w:r>
    </w:p>
    <w:p>
      <w:pPr>
        <w:spacing w:after="120"/>
        <w:pBdr>
          <w:bottom w:val="single" w:sz="6" w:space="1" w:color="9CC2E5"/>
        </w:pBdr>
      </w:pPr>
      <w:r>
        <w:rPr>
          <w:sz w:val="2"/>
        </w:rPr>
        <w:t xml:space="preserve"> </w:t>
      </w:r>
    </w:p>
    <w:p>
      <w:r>
        <w:t>{{ summary }}</w:t>
      </w:r>
    </w:p>
    <w:p>
      <w:pPr>
        <w:spacing w:before="240" w:after="80"/>
      </w:pPr>
      <w:r>
        <w:rPr>
          <w:b/>
          <w:color w:val="1F4E79"/>
          <w:sz w:val="28"/>
        </w:rPr>
        <w:t>Health Snapshot</w:t>
      </w:r>
    </w:p>
    <w:p>
      <w:pPr>
        <w:spacing w:after="120"/>
        <w:pBdr>
          <w:bottom w:val="single" w:sz="6" w:space="1" w:color="9CC2E5"/>
        </w:pBdr>
      </w:pPr>
      <w:r>
        <w:rPr>
          <w:sz w:val="2"/>
        </w:rPr>
        <w:t xml:space="preserve"> 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EAF2F8"/>
          </w:tcPr>
          <w:p>
            <w:r>
              <w:rPr>
                <w:b/>
              </w:rPr>
              <w:t>Owner</w:t>
            </w:r>
          </w:p>
        </w:tc>
        <w:tc>
          <w:tcPr>
            <w:tcW w:type="dxa" w:w="4968"/>
            <w:shd w:fill="FFFFFF"/>
          </w:tcPr>
          <w:p>
            <w:r>
              <w:rPr>
                <w:b w:val="0"/>
              </w:rPr>
              <w:t>{{ owner.name }}</w:t>
            </w:r>
          </w:p>
        </w:tc>
      </w:tr>
      <w:tr>
        <w:tc>
          <w:tcPr>
            <w:tcW w:type="dxa" w:w="4968"/>
            <w:shd w:fill="EAF2F8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4968"/>
            <w:shd w:fill="FFFFFF"/>
          </w:tcPr>
          <w:p>
            <w:r>
              <w:rPr>
                <w:b w:val="0"/>
                <w:color w:val="0070C0"/>
              </w:rPr>
              <w:t>{{ status }}</w:t>
            </w:r>
          </w:p>
        </w:tc>
      </w:tr>
      <w:tr>
        <w:tc>
          <w:tcPr>
            <w:tcW w:type="dxa" w:w="4968"/>
            <w:shd w:fill="EAF2F8"/>
          </w:tcPr>
          <w:p>
            <w:r>
              <w:rPr>
                <w:b/>
              </w:rPr>
              <w:t>Reporting date</w:t>
            </w:r>
          </w:p>
        </w:tc>
        <w:tc>
          <w:tcPr>
            <w:tcW w:type="dxa" w:w="4968"/>
            <w:shd w:fill="FFFFFF"/>
          </w:tcPr>
          <w:p>
            <w:r>
              <w:rPr>
                <w:b w:val="0"/>
              </w:rPr>
              <w:t>{{ report_date }}</w:t>
            </w:r>
          </w:p>
        </w:tc>
      </w:tr>
    </w:tbl>
    <w:p>
      <w:pPr>
        <w:spacing w:before="240" w:after="80"/>
      </w:pPr>
      <w:r>
        <w:rPr>
          <w:b/>
          <w:color w:val="1F4E79"/>
          <w:sz w:val="28"/>
        </w:rPr>
        <w:t>Milestones</w:t>
      </w:r>
    </w:p>
    <w:p>
      <w:pPr>
        <w:spacing w:after="120"/>
        <w:pBdr>
          <w:bottom w:val="single" w:sz="6" w:space="1" w:color="9CC2E5"/>
        </w:pBdr>
      </w:pPr>
      <w:r>
        <w:rPr>
          <w:sz w:val="2"/>
        </w:rPr>
        <w:t xml:space="preserve"> 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  <w:shd w:fill="1F4E79"/>
          </w:tcPr>
          <w:p>
            <w:r>
              <w:rPr>
                <w:b/>
                <w:color w:val="FFFFFF"/>
              </w:rPr>
              <w:t>Milestone</w:t>
            </w:r>
          </w:p>
        </w:tc>
        <w:tc>
          <w:tcPr>
            <w:tcW w:type="dxa" w:w="3312"/>
            <w:shd w:fill="1F4E79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3312"/>
            <w:shd w:fill="1F4E79"/>
          </w:tcPr>
          <w:p>
            <w:r>
              <w:rPr>
                <w:b/>
                <w:color w:val="FFFFFF"/>
              </w:rPr>
              <w:t>Due</w:t>
            </w:r>
          </w:p>
        </w:tc>
      </w:tr>
      <w:tr>
        <w:tc>
          <w:tcPr>
            <w:tcW w:type="dxa" w:w="3312"/>
            <w:shd w:fill="F7FBFD"/>
          </w:tcPr>
          <w:p>
            <w:r>
              <w:rPr>
                <w:b w:val="0"/>
              </w:rPr>
              <w:t>{{ milestones[0].name }}</w:t>
            </w:r>
          </w:p>
        </w:tc>
        <w:tc>
          <w:tcPr>
            <w:tcW w:type="dxa" w:w="3312"/>
            <w:shd w:fill="F7FBFD"/>
          </w:tcPr>
          <w:p>
            <w:r>
              <w:rPr>
                <w:b w:val="0"/>
              </w:rPr>
              <w:t>{{ milestones[0].owner }}</w:t>
            </w:r>
          </w:p>
        </w:tc>
        <w:tc>
          <w:tcPr>
            <w:tcW w:type="dxa" w:w="3312"/>
            <w:shd w:fill="F7FBFD"/>
          </w:tcPr>
          <w:p>
            <w:r>
              <w:rPr>
                <w:b w:val="0"/>
              </w:rPr>
              <w:t>{{ milestones[0].due }}</w:t>
            </w:r>
          </w:p>
        </w:tc>
      </w:tr>
      <w:tr>
        <w:tc>
          <w:tcPr>
            <w:tcW w:type="dxa" w:w="3312"/>
            <w:shd w:fill="FFFFFF"/>
          </w:tcPr>
          <w:p>
            <w:r>
              <w:rPr>
                <w:b w:val="0"/>
              </w:rPr>
              <w:t>{{ milestones[1].name }}</w:t>
            </w:r>
          </w:p>
        </w:tc>
        <w:tc>
          <w:tcPr>
            <w:tcW w:type="dxa" w:w="3312"/>
            <w:shd w:fill="FFFFFF"/>
          </w:tcPr>
          <w:p>
            <w:r>
              <w:rPr>
                <w:b w:val="0"/>
              </w:rPr>
              <w:t>{{ milestones[1].owner }}</w:t>
            </w:r>
          </w:p>
        </w:tc>
        <w:tc>
          <w:tcPr>
            <w:tcW w:type="dxa" w:w="3312"/>
            <w:shd w:fill="FFFFFF"/>
          </w:tcPr>
          <w:p>
            <w:r>
              <w:rPr>
                <w:b w:val="0"/>
              </w:rPr>
              <w:t>{{ milestones[1].due }}</w:t>
            </w:r>
          </w:p>
        </w:tc>
      </w:tr>
      <w:tr>
        <w:tc>
          <w:tcPr>
            <w:tcW w:type="dxa" w:w="3312"/>
            <w:shd w:fill="F7FBFD"/>
          </w:tcPr>
          <w:p>
            <w:r>
              <w:rPr>
                <w:b w:val="0"/>
              </w:rPr>
              <w:t>{{ milestones[2].name }}</w:t>
            </w:r>
          </w:p>
        </w:tc>
        <w:tc>
          <w:tcPr>
            <w:tcW w:type="dxa" w:w="3312"/>
            <w:shd w:fill="F7FBFD"/>
          </w:tcPr>
          <w:p>
            <w:r>
              <w:rPr>
                <w:b w:val="0"/>
              </w:rPr>
              <w:t>{{ milestones[2].owner }}</w:t>
            </w:r>
          </w:p>
        </w:tc>
        <w:tc>
          <w:tcPr>
            <w:tcW w:type="dxa" w:w="3312"/>
            <w:shd w:fill="F7FBFD"/>
          </w:tcPr>
          <w:p>
            <w:r>
              <w:rPr>
                <w:b w:val="0"/>
              </w:rPr>
              <w:t>{{ milestones[2].due }}</w:t>
            </w:r>
          </w:p>
        </w:tc>
      </w:tr>
    </w:tbl>
    <w:p>
      <w:pPr>
        <w:spacing w:before="240" w:after="80"/>
      </w:pPr>
      <w:r>
        <w:rPr>
          <w:b/>
          <w:color w:val="1F4E79"/>
          <w:sz w:val="28"/>
        </w:rPr>
        <w:t>Risk Note</w:t>
      </w:r>
    </w:p>
    <w:p>
      <w:pPr>
        <w:spacing w:after="120"/>
        <w:pBdr>
          <w:bottom w:val="single" w:sz="6" w:space="1" w:color="9CC2E5"/>
        </w:pBdr>
      </w:pPr>
      <w:r>
        <w:rPr>
          <w:sz w:val="2"/>
        </w:rPr>
        <w:t xml:space="preserve"> </w:t>
      </w:r>
    </w:p>
    <w:p>
      <w:r>
        <w:rPr>
          <w:b/>
          <w:color w:val="C00000"/>
        </w:rPr>
        <w:t>{% if risk_note %}Risk note: {{ risk_note }}{% endif %}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7F7F7F"/>
        <w:sz w:val="16"/>
      </w:rPr>
      <w:t>Generated from a DOCX template with Stencil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896"/>
      <w:gridCol w:w="4896"/>
    </w:tblGrid>
    <w:tr>
      <w:tc>
        <w:tcPr>
          <w:tcW w:type="dxa" w:w="4896"/>
          <w:shd w:fill="1F4E79"/>
        </w:tcPr>
        <w:p>
          <w:r>
            <w:rPr>
              <w:b/>
              <w:color w:val="FFFFFF"/>
            </w:rPr>
            <w:t>STENCIL STATUS</w:t>
          </w:r>
        </w:p>
      </w:tc>
      <w:tc>
        <w:tcPr>
          <w:tcW w:type="dxa" w:w="4896"/>
          <w:shd w:fill="1F4E79"/>
        </w:tcPr>
        <w:p>
          <w:pPr>
            <w:jc w:val="right"/>
          </w:pPr>
          <w:r>
            <w:rPr>
              <w:b/>
              <w:color w:val="FFFFFF"/>
            </w:rPr>
            <w:t>{{ report_date }}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