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CARTA DE ENCARGO PROFESIONAL</w:t>
      </w:r>
    </w:p>
    <w:p>
      <w:r>
        <w:t>Estimada Sra. Carmen Delgado Sáez, por la presente confirmamos el encargo profesional aceptado en su nombre.</w:t>
      </w:r>
    </w:p>
    <w:p>
      <w:r>
        <w:t>Sus datos: NIE Y1234568B, con domicilio en avenida de la Constitución 12, 41004 Sevilla, teléfono de contacto +34 655 12 34 56.</w:t>
      </w:r>
    </w:p>
    <w:p>
      <w:r>
        <w:t>El asunto se tramita ante el Juzgado de Primera Instancia nº 7 de Sevilla, procedimiento ordinario nº 482/2024.</w:t>
      </w:r>
    </w:p>
    <w:p>
      <w:r>
        <w:t>Nuestros honorarios se ingresarán en la cuenta indicada por Delgado &amp; Asociados Abogados S.L.P.. Para dudas escriba a info@delgado-asociados.es.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