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ACTA DE LA REUNIÓN DEL CONSEJO DE ADMINISTRACIÓN</w:t>
      </w:r>
    </w:p>
    <w:p>
      <w:r>
        <w:t>Reunido el consejo de administración de Inversiones Atlántico S.A.U. en su sede de calle Gran Vía 28, 5ª planta, 48009 Bilbao.</w:t>
      </w:r>
    </w:p>
    <w:p>
      <w:r>
        <w:t>Asisten: D. Fernando Aguirre Sáenz (presidente), Dña. Lucía Ibáñez Moro (consejera delegada) y D. Pablo Navarro Gil (secretario).</w:t>
      </w:r>
    </w:p>
    <w:p>
      <w:r>
        <w:t>El presidente, con DNI 50111223L, informa de las cuentas del ejercicio.</w:t>
      </w:r>
    </w:p>
    <w:p>
      <w:r>
        <w:t>Se acuerda contratar a Auditores del Norte S.L. para la auditoría anual. Contacto: 944 010 020, consejo@inversiones-atlantico.example.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