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JPL Mission Status Report</w:t>
      </w:r>
    </w:p>
    <w:p>
      <w:r>
        <w:t>Author: Operations Team</w:t>
      </w:r>
    </w:p>
    <w:p>
      <w:r>
        <w:t>Date: 2026-01-25</w:t>
      </w:r>
    </w:p>
    <w:p>
      <w:pPr>
        <w:pStyle w:val="Heading1"/>
      </w:pPr>
      <w:r>
        <w:t>Executive Summary</w:t>
      </w:r>
    </w:p>
    <w:p>
      <w:pPr>
        <w:pStyle w:val="Heading2"/>
      </w:pPr>
      <w:r>
        <w:t>Executive Summary</w:t>
      </w:r>
    </w:p>
    <w:p>
      <w:r>
        <w:rPr>
          <w:b/>
        </w:rPr>
        <w:t xml:space="preserve">Classification: </w:t>
      </w:r>
      <w:r>
        <w:rPr>
          <w:color w:val="FF0000"/>
        </w:rPr>
        <w:t>Internal Use Only</w:t>
      </w:r>
      <w:r>
        <w:br/>
        <w:t>This report summarizes mission progress and telemetry health.</w:t>
      </w:r>
    </w:p>
    <w:p>
      <w:r>
        <w:br w:type="page"/>
      </w:r>
    </w:p>
    <w:p>
      <w:pPr>
        <w:pStyle w:val="Heading1"/>
      </w:pPr>
      <w:r>
        <w:t>Deployment Status Overview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rPr>
                <w:b/>
              </w:rPr>
              <w:t>Category</w:t>
            </w:r>
          </w:p>
        </w:tc>
        <w:tc>
          <w:tcPr>
            <w:tcW w:type="dxa" w:w="2160"/>
          </w:tcPr>
          <w:p>
            <w:r>
              <w:rPr>
                <w:b/>
              </w:rPr>
              <w:t>Status</w:t>
            </w:r>
          </w:p>
        </w:tc>
        <w:tc>
          <w:tcPr>
            <w:tcW w:type="dxa" w:w="2160"/>
          </w:tcPr>
          <w:p>
            <w:r>
              <w:rPr>
                <w:b/>
              </w:rPr>
              <w:t>Message</w:t>
            </w:r>
          </w:p>
        </w:tc>
        <w:tc>
          <w:tcPr>
            <w:tcW w:type="dxa" w:w="2160"/>
          </w:tcPr>
          <w:p>
            <w:r>
              <w:rPr>
                <w:b/>
              </w:rPr>
              <w:t>Disposition Summary</w:t>
            </w:r>
          </w:p>
        </w:tc>
      </w:tr>
      <w:tr>
        <w:tc>
          <w:tcPr>
            <w:tcW w:type="dxa" w:w="2160"/>
          </w:tcPr>
          <w:p>
            <w:r>
              <w:t>Telemtry Log</w:t>
            </w:r>
          </w:p>
        </w:tc>
        <w:tc>
          <w:tcPr>
            <w:tcW w:type="dxa" w:w="2160"/>
          </w:tcPr>
          <w:p>
            <w:r>
              <w:t>PASS</w:t>
            </w:r>
          </w:p>
        </w:tc>
        <w:tc>
          <w:tcPr>
            <w:tcW w:type="dxa" w:w="2160"/>
          </w:tcPr>
          <w:p>
            <w:r>
              <w:t>All sensors within limits</w:t>
            </w:r>
          </w:p>
        </w:tc>
        <w:tc>
          <w:tcPr>
            <w:tcW w:type="dxa" w:w="2160"/>
          </w:tcPr>
          <w:p>
            <w:r>
              <w:t>Nominal</w:t>
            </w:r>
          </w:p>
        </w:tc>
      </w:tr>
      <w:tr>
        <w:tc>
          <w:tcPr>
            <w:tcW w:type="dxa" w:w="2160"/>
          </w:tcPr>
          <w:p>
            <w:r>
              <w:t>Hardware Checklist</w:t>
            </w:r>
          </w:p>
        </w:tc>
        <w:tc>
          <w:tcPr>
            <w:tcW w:type="dxa" w:w="2160"/>
          </w:tcPr>
          <w:p>
            <w:r>
              <w:t>WARNING</w:t>
            </w:r>
          </w:p>
        </w:tc>
        <w:tc>
          <w:tcPr>
            <w:tcW w:type="dxa" w:w="2160"/>
          </w:tcPr>
          <w:p>
            <w:r>
              <w:t>Solar array 2 tracking lag</w:t>
            </w:r>
          </w:p>
        </w:tc>
        <w:tc>
          <w:tcPr>
            <w:tcW w:type="dxa" w:w="2160"/>
          </w:tcPr>
          <w:p>
            <w:r>
              <w:t>Monitor</w:t>
            </w:r>
          </w:p>
        </w:tc>
      </w:tr>
      <w:tr>
        <w:tc>
          <w:tcPr>
            <w:tcW w:type="dxa" w:w="2160"/>
          </w:tcPr>
          <w:p>
            <w:r>
              <w:t>Next Steps</w:t>
            </w:r>
          </w:p>
        </w:tc>
        <w:tc>
          <w:tcPr>
            <w:tcW w:type="dxa" w:w="2160"/>
          </w:tcPr>
          <w:p>
            <w:r>
              <w:t>PASS</w:t>
            </w:r>
          </w:p>
        </w:tc>
        <w:tc>
          <w:tcPr>
            <w:tcW w:type="dxa" w:w="2160"/>
          </w:tcPr>
          <w:p>
            <w:r>
              <w:t>Ready for next steps</w:t>
            </w:r>
          </w:p>
        </w:tc>
        <w:tc>
          <w:tcPr>
            <w:tcW w:type="dxa" w:w="2160"/>
          </w:tcPr>
          <w:p>
            <w:r>
              <w:t>Nominal</w:t>
            </w:r>
          </w:p>
        </w:tc>
      </w:tr>
    </w:tbl>
    <w:p>
      <w:r>
        <w:br w:type="page"/>
      </w:r>
    </w:p>
    <w:p>
      <w:pPr>
        <w:pStyle w:val="Heading1"/>
      </w:pPr>
      <w:r>
        <w:t>Telemetry Log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>
        <w:tc>
          <w:tcPr>
            <w:tcW w:type="dxa" w:w="1234"/>
          </w:tcPr>
          <w:p>
            <w:r>
              <w:rPr>
                <w:b/>
              </w:rPr>
              <w:t>id</w:t>
            </w:r>
          </w:p>
        </w:tc>
        <w:tc>
          <w:tcPr>
            <w:tcW w:type="dxa" w:w="1234"/>
          </w:tcPr>
          <w:p>
            <w:r>
              <w:rPr>
                <w:b/>
              </w:rPr>
              <w:t>title</w:t>
            </w:r>
          </w:p>
        </w:tc>
        <w:tc>
          <w:tcPr>
            <w:tcW w:type="dxa" w:w="1234"/>
          </w:tcPr>
          <w:p>
            <w:r>
              <w:rPr>
                <w:b/>
              </w:rPr>
              <w:t>description</w:t>
            </w:r>
          </w:p>
        </w:tc>
        <w:tc>
          <w:tcPr>
            <w:tcW w:type="dxa" w:w="1234"/>
          </w:tcPr>
          <w:p>
            <w:r>
              <w:rPr>
                <w:b/>
              </w:rPr>
              <w:t>timestamp</w:t>
            </w:r>
          </w:p>
        </w:tc>
        <w:tc>
          <w:tcPr>
            <w:tcW w:type="dxa" w:w="1234"/>
          </w:tcPr>
          <w:p>
            <w:r>
              <w:rPr>
                <w:b/>
              </w:rPr>
              <w:t>value</w:t>
            </w:r>
          </w:p>
        </w:tc>
        <w:tc>
          <w:tcPr>
            <w:tcW w:type="dxa" w:w="1234"/>
          </w:tcPr>
          <w:p>
            <w:r>
              <w:rPr>
                <w:b/>
              </w:rPr>
              <w:t>count</w:t>
            </w:r>
          </w:p>
        </w:tc>
        <w:tc>
          <w:tcPr>
            <w:tcW w:type="dxa" w:w="1234"/>
          </w:tcPr>
          <w:p>
            <w:r>
              <w:rPr>
                <w:b/>
              </w:rPr>
              <w:t>status</w:t>
            </w:r>
          </w:p>
        </w:tc>
      </w:tr>
      <w:tr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Reprehenderit do ad</w:t>
            </w:r>
          </w:p>
        </w:tc>
        <w:tc>
          <w:tcPr>
            <w:tcW w:type="dxa" w:w="1234"/>
          </w:tcPr>
          <w:p>
            <w:r>
              <w:t>Id irure pariatur sint reprehenderit magna cillum dolor aliquip veniam excepteur minim aute</w:t>
            </w:r>
          </w:p>
        </w:tc>
        <w:tc>
          <w:tcPr>
            <w:tcW w:type="dxa" w:w="1234"/>
          </w:tcPr>
          <w:p>
            <w:r>
              <w:t>2025-06-23 06:47:27.191577</w:t>
            </w:r>
          </w:p>
        </w:tc>
        <w:tc>
          <w:tcPr>
            <w:tcW w:type="dxa" w:w="1234"/>
          </w:tcPr>
          <w:p>
            <w:r>
              <w:t>2.31</w:t>
            </w:r>
          </w:p>
        </w:tc>
        <w:tc>
          <w:tcPr>
            <w:tcW w:type="dxa" w:w="1234"/>
          </w:tcPr>
          <w:p>
            <w:r>
              <w:t>760</w:t>
            </w:r>
          </w:p>
        </w:tc>
        <w:tc>
          <w:tcPr>
            <w:tcW w:type="dxa" w:w="1234"/>
          </w:tcPr>
          <w:p>
            <w:r>
              <w:t>error</w:t>
            </w:r>
          </w:p>
        </w:tc>
      </w:tr>
      <w:tr>
        <w:tc>
          <w:tcPr>
            <w:tcW w:type="dxa" w:w="1234"/>
          </w:tcPr>
          <w:p>
            <w:r>
              <w:t>2</w:t>
            </w:r>
          </w:p>
        </w:tc>
        <w:tc>
          <w:tcPr>
            <w:tcW w:type="dxa" w:w="1234"/>
          </w:tcPr>
          <w:p>
            <w:r>
              <w:t>Sunt incididunt fugiat exercitation do</w:t>
            </w:r>
          </w:p>
        </w:tc>
        <w:tc>
          <w:tcPr>
            <w:tcW w:type="dxa" w:w="1234"/>
          </w:tcPr>
          <w:p>
            <w:r>
              <w:t>Deserunt ea amet irure veniam ut voluptate proident elit adipiscing dolore ipsum dolore quis tempor ex</w:t>
            </w:r>
          </w:p>
        </w:tc>
        <w:tc>
          <w:tcPr>
            <w:tcW w:type="dxa" w:w="1234"/>
          </w:tcPr>
          <w:p>
            <w:r>
              <w:t>2026-01-01 06:47:27.191596</w:t>
            </w:r>
          </w:p>
        </w:tc>
        <w:tc>
          <w:tcPr>
            <w:tcW w:type="dxa" w:w="1234"/>
          </w:tcPr>
          <w:p>
            <w:r>
              <w:t>15.14</w:t>
            </w:r>
          </w:p>
        </w:tc>
        <w:tc>
          <w:tcPr>
            <w:tcW w:type="dxa" w:w="1234"/>
          </w:tcPr>
          <w:p>
            <w:r>
              <w:t>943</w:t>
            </w:r>
          </w:p>
        </w:tc>
        <w:tc>
          <w:tcPr>
            <w:tcW w:type="dxa" w:w="1234"/>
          </w:tcPr>
          <w:p>
            <w:r>
              <w:t>failed</w:t>
            </w:r>
          </w:p>
        </w:tc>
      </w:tr>
      <w:tr>
        <w:tc>
          <w:tcPr>
            <w:tcW w:type="dxa" w:w="1234"/>
          </w:tcPr>
          <w:p>
            <w:r>
              <w:t>3</w:t>
            </w:r>
          </w:p>
        </w:tc>
        <w:tc>
          <w:tcPr>
            <w:tcW w:type="dxa" w:w="1234"/>
          </w:tcPr>
          <w:p>
            <w:r>
              <w:t>Culpa irure eiusmod ea</w:t>
            </w:r>
          </w:p>
        </w:tc>
        <w:tc>
          <w:tcPr>
            <w:tcW w:type="dxa" w:w="1234"/>
          </w:tcPr>
          <w:p>
            <w:r>
              <w:t>Sunt incididunt cupidatat est esse non enim nostrud veniam tempor sint sit</w:t>
            </w:r>
          </w:p>
        </w:tc>
        <w:tc>
          <w:tcPr>
            <w:tcW w:type="dxa" w:w="1234"/>
          </w:tcPr>
          <w:p>
            <w:r>
              <w:t>2025-04-15 06:47:27.191603</w:t>
            </w:r>
          </w:p>
        </w:tc>
        <w:tc>
          <w:tcPr>
            <w:tcW w:type="dxa" w:w="1234"/>
          </w:tcPr>
          <w:p>
            <w:r>
              <w:t>11.03</w:t>
            </w:r>
          </w:p>
        </w:tc>
        <w:tc>
          <w:tcPr>
            <w:tcW w:type="dxa" w:w="1234"/>
          </w:tcPr>
          <w:p>
            <w:r>
              <w:t>255</w:t>
            </w:r>
          </w:p>
        </w:tc>
        <w:tc>
          <w:tcPr>
            <w:tcW w:type="dxa" w:w="1234"/>
          </w:tcPr>
          <w:p>
            <w:r>
              <w:t>success</w:t>
            </w:r>
          </w:p>
        </w:tc>
      </w:tr>
      <w:tr>
        <w:tc>
          <w:tcPr>
            <w:tcW w:type="dxa" w:w="1234"/>
          </w:tcPr>
          <w:p>
            <w:r>
              <w:t>4</w:t>
            </w:r>
          </w:p>
        </w:tc>
        <w:tc>
          <w:tcPr>
            <w:tcW w:type="dxa" w:w="1234"/>
          </w:tcPr>
          <w:p>
            <w:r>
              <w:t>Enim esse</w:t>
            </w:r>
          </w:p>
        </w:tc>
        <w:tc>
          <w:tcPr>
            <w:tcW w:type="dxa" w:w="1234"/>
          </w:tcPr>
          <w:p>
            <w:r>
              <w:t>Magna voluptate sunt cillum tempor pariatur laborum ut sint excepteur aliquip sed labore eiusmod fugiat non aliqua deserunt ea</w:t>
            </w:r>
          </w:p>
        </w:tc>
        <w:tc>
          <w:tcPr>
            <w:tcW w:type="dxa" w:w="1234"/>
          </w:tcPr>
          <w:p>
            <w:r>
              <w:t>2025-06-13 06:47:27.191609</w:t>
            </w:r>
          </w:p>
        </w:tc>
        <w:tc>
          <w:tcPr>
            <w:tcW w:type="dxa" w:w="1234"/>
          </w:tcPr>
          <w:p>
            <w:r>
              <w:t>90.35</w:t>
            </w:r>
          </w:p>
        </w:tc>
        <w:tc>
          <w:tcPr>
            <w:tcW w:type="dxa" w:w="1234"/>
          </w:tcPr>
          <w:p>
            <w:r>
              <w:t>260</w:t>
            </w:r>
          </w:p>
        </w:tc>
        <w:tc>
          <w:tcPr>
            <w:tcW w:type="dxa" w:w="1234"/>
          </w:tcPr>
          <w:p>
            <w:r>
              <w:t>unknown</w:t>
            </w:r>
          </w:p>
        </w:tc>
      </w:tr>
      <w:tr>
        <w:tc>
          <w:tcPr>
            <w:tcW w:type="dxa" w:w="1234"/>
          </w:tcPr>
          <w:p>
            <w:r>
              <w:t>5</w:t>
            </w:r>
          </w:p>
        </w:tc>
        <w:tc>
          <w:tcPr>
            <w:tcW w:type="dxa" w:w="1234"/>
          </w:tcPr>
          <w:p>
            <w:r>
              <w:t>Esse pariatur anim</w:t>
            </w:r>
          </w:p>
        </w:tc>
        <w:tc>
          <w:tcPr>
            <w:tcW w:type="dxa" w:w="1234"/>
          </w:tcPr>
          <w:p>
            <w:r>
              <w:t>Excepteur ad eiusmod sed quis magna nisi cupidatat et voluptate sunt non amet elit fugiat laboris ex ipsum laborum</w:t>
            </w:r>
          </w:p>
        </w:tc>
        <w:tc>
          <w:tcPr>
            <w:tcW w:type="dxa" w:w="1234"/>
          </w:tcPr>
          <w:p>
            <w:r>
              <w:t>2026-01-07 06:47:27.191614</w:t>
            </w:r>
          </w:p>
        </w:tc>
        <w:tc>
          <w:tcPr>
            <w:tcW w:type="dxa" w:w="1234"/>
          </w:tcPr>
          <w:p>
            <w:r>
              <w:t>17.82</w:t>
            </w:r>
          </w:p>
        </w:tc>
        <w:tc>
          <w:tcPr>
            <w:tcW w:type="dxa" w:w="1234"/>
          </w:tcPr>
          <w:p>
            <w:r>
              <w:t>911</w:t>
            </w:r>
          </w:p>
        </w:tc>
        <w:tc>
          <w:tcPr>
            <w:tcW w:type="dxa" w:w="1234"/>
          </w:tcPr>
          <w:p>
            <w:r>
              <w:t>unknown</w:t>
            </w:r>
          </w:p>
        </w:tc>
      </w:tr>
    </w:tbl>
    <w:p>
      <w:r>
        <w:br w:type="page"/>
      </w:r>
    </w:p>
    <w:p>
      <w:pPr>
        <w:pStyle w:val="Heading1"/>
      </w:pPr>
      <w:r>
        <w:t>Hardware Checklist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>
        <w:tc>
          <w:tcPr>
            <w:tcW w:type="dxa" w:w="1234"/>
          </w:tcPr>
          <w:p>
            <w:r>
              <w:rPr>
                <w:b/>
              </w:rPr>
              <w:t>id</w:t>
            </w:r>
          </w:p>
        </w:tc>
        <w:tc>
          <w:tcPr>
            <w:tcW w:type="dxa" w:w="1234"/>
          </w:tcPr>
          <w:p>
            <w:r>
              <w:rPr>
                <w:b/>
              </w:rPr>
              <w:t>title</w:t>
            </w:r>
          </w:p>
        </w:tc>
        <w:tc>
          <w:tcPr>
            <w:tcW w:type="dxa" w:w="1234"/>
          </w:tcPr>
          <w:p>
            <w:r>
              <w:rPr>
                <w:b/>
              </w:rPr>
              <w:t>description</w:t>
            </w:r>
          </w:p>
        </w:tc>
        <w:tc>
          <w:tcPr>
            <w:tcW w:type="dxa" w:w="1234"/>
          </w:tcPr>
          <w:p>
            <w:r>
              <w:rPr>
                <w:b/>
              </w:rPr>
              <w:t>timestamp</w:t>
            </w:r>
          </w:p>
        </w:tc>
        <w:tc>
          <w:tcPr>
            <w:tcW w:type="dxa" w:w="1234"/>
          </w:tcPr>
          <w:p>
            <w:r>
              <w:rPr>
                <w:b/>
              </w:rPr>
              <w:t>value</w:t>
            </w:r>
          </w:p>
        </w:tc>
        <w:tc>
          <w:tcPr>
            <w:tcW w:type="dxa" w:w="1234"/>
          </w:tcPr>
          <w:p>
            <w:r>
              <w:rPr>
                <w:b/>
              </w:rPr>
              <w:t>count</w:t>
            </w:r>
          </w:p>
        </w:tc>
        <w:tc>
          <w:tcPr>
            <w:tcW w:type="dxa" w:w="1234"/>
          </w:tcPr>
          <w:p>
            <w:r>
              <w:rPr>
                <w:b/>
              </w:rPr>
              <w:t>status</w:t>
            </w:r>
          </w:p>
        </w:tc>
      </w:tr>
      <w:tr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Mollit sit incididunt quis adipiscing</w:t>
            </w:r>
          </w:p>
        </w:tc>
        <w:tc>
          <w:tcPr>
            <w:tcW w:type="dxa" w:w="1234"/>
          </w:tcPr>
          <w:p>
            <w:r>
              <w:t>Do quis magna cillum sit ipsum amet irure nostrud ut duis veniam consequat ex exercitation sint ad deserunt dolore</w:t>
            </w:r>
          </w:p>
        </w:tc>
        <w:tc>
          <w:tcPr>
            <w:tcW w:type="dxa" w:w="1234"/>
          </w:tcPr>
          <w:p>
            <w:r>
              <w:t>2025-08-27 06:47:27.191956</w:t>
            </w:r>
          </w:p>
        </w:tc>
        <w:tc>
          <w:tcPr>
            <w:tcW w:type="dxa" w:w="1234"/>
          </w:tcPr>
          <w:p>
            <w:r>
              <w:t>96.41</w:t>
            </w:r>
          </w:p>
        </w:tc>
        <w:tc>
          <w:tcPr>
            <w:tcW w:type="dxa" w:w="1234"/>
          </w:tcPr>
          <w:p>
            <w:r>
              <w:t>773</w:t>
            </w:r>
          </w:p>
        </w:tc>
        <w:tc>
          <w:tcPr>
            <w:tcW w:type="dxa" w:w="1234"/>
          </w:tcPr>
          <w:p>
            <w:r>
              <w:t>in_progress</w:t>
            </w:r>
          </w:p>
        </w:tc>
      </w:tr>
      <w:tr>
        <w:tc>
          <w:tcPr>
            <w:tcW w:type="dxa" w:w="1234"/>
          </w:tcPr>
          <w:p>
            <w:r>
              <w:t>2</w:t>
            </w:r>
          </w:p>
        </w:tc>
        <w:tc>
          <w:tcPr>
            <w:tcW w:type="dxa" w:w="1234"/>
          </w:tcPr>
          <w:p>
            <w:r>
              <w:t>Anim ipsum est ut sint</w:t>
            </w:r>
          </w:p>
        </w:tc>
        <w:tc>
          <w:tcPr>
            <w:tcW w:type="dxa" w:w="1234"/>
          </w:tcPr>
          <w:p>
            <w:r>
              <w:t>Consequat voluptate tempor veniam velit nisi dolor ea sit sed reprehenderit eiusmod ipsum anim aliqua incididunt amet id cillum occaecat</w:t>
            </w:r>
          </w:p>
        </w:tc>
        <w:tc>
          <w:tcPr>
            <w:tcW w:type="dxa" w:w="1234"/>
          </w:tcPr>
          <w:p>
            <w:r>
              <w:t>2025-10-08 06:47:27.191968</w:t>
            </w:r>
          </w:p>
        </w:tc>
        <w:tc>
          <w:tcPr>
            <w:tcW w:type="dxa" w:w="1234"/>
          </w:tcPr>
          <w:p>
            <w:r>
              <w:t>17.08</w:t>
            </w:r>
          </w:p>
        </w:tc>
        <w:tc>
          <w:tcPr>
            <w:tcW w:type="dxa" w:w="1234"/>
          </w:tcPr>
          <w:p>
            <w:r>
              <w:t>997</w:t>
            </w:r>
          </w:p>
        </w:tc>
        <w:tc>
          <w:tcPr>
            <w:tcW w:type="dxa" w:w="1234"/>
          </w:tcPr>
          <w:p>
            <w:r>
              <w:t>pending</w:t>
            </w:r>
          </w:p>
        </w:tc>
      </w:tr>
      <w:tr>
        <w:tc>
          <w:tcPr>
            <w:tcW w:type="dxa" w:w="1234"/>
          </w:tcPr>
          <w:p>
            <w:r>
              <w:t>3</w:t>
            </w:r>
          </w:p>
        </w:tc>
        <w:tc>
          <w:tcPr>
            <w:tcW w:type="dxa" w:w="1234"/>
          </w:tcPr>
          <w:p>
            <w:r>
              <w:t>Exercitation culpa enim proident dolore</w:t>
            </w:r>
          </w:p>
        </w:tc>
        <w:tc>
          <w:tcPr>
            <w:tcW w:type="dxa" w:w="1234"/>
          </w:tcPr>
          <w:p>
            <w:r>
              <w:t>Ut voluptate nostrud veniam ullamco proident minim culpa do pariatur elit dolor aliqua nisi</w:t>
            </w:r>
          </w:p>
        </w:tc>
        <w:tc>
          <w:tcPr>
            <w:tcW w:type="dxa" w:w="1234"/>
          </w:tcPr>
          <w:p>
            <w:r>
              <w:t>2025-05-11 06:47:27.191976</w:t>
            </w:r>
          </w:p>
        </w:tc>
        <w:tc>
          <w:tcPr>
            <w:tcW w:type="dxa" w:w="1234"/>
          </w:tcPr>
          <w:p>
            <w:r>
              <w:t>99.01</w:t>
            </w:r>
          </w:p>
        </w:tc>
        <w:tc>
          <w:tcPr>
            <w:tcW w:type="dxa" w:w="1234"/>
          </w:tcPr>
          <w:p>
            <w:r>
              <w:t>78</w:t>
            </w:r>
          </w:p>
        </w:tc>
        <w:tc>
          <w:tcPr>
            <w:tcW w:type="dxa" w:w="1234"/>
          </w:tcPr>
          <w:p>
            <w:r>
              <w:t>pending</w:t>
            </w:r>
          </w:p>
        </w:tc>
      </w:tr>
    </w:tbl>
    <w:p>
      <w:r>
        <w:br w:type="page"/>
      </w:r>
    </w:p>
    <w:p>
      <w:pPr>
        <w:pStyle w:val="Heading1"/>
      </w:pPr>
      <w:r>
        <w:t>Next Steps</w:t>
      </w:r>
    </w:p>
    <w:p>
      <w:pPr>
        <w:pStyle w:val="Heading2"/>
      </w:pPr>
      <w:r>
        <w:t>Next Steps</w:t>
      </w:r>
    </w:p>
    <w:p>
      <w:pPr>
        <w:pStyle w:val="ListBullet"/>
      </w:pPr>
      <w:r>
        <w:rPr>
          <w:b/>
        </w:rPr>
        <w:t>Phase 1: Deployment</w:t>
      </w:r>
    </w:p>
    <w:p>
      <w:pPr>
        <w:pStyle w:val="ListBullet"/>
        <w:ind w:left="720"/>
      </w:pPr>
      <w:r>
        <w:t>Calibrate primary sensors</w:t>
      </w:r>
    </w:p>
    <w:p>
      <w:pPr>
        <w:pStyle w:val="ListBullet"/>
        <w:ind w:left="720"/>
      </w:pPr>
      <w:r>
        <w:t>Verify downlink bandwidth</w:t>
      </w:r>
    </w:p>
    <w:p>
      <w:pPr>
        <w:pStyle w:val="ListBullet"/>
      </w:pPr>
      <w:r>
        <w:rPr>
          <w:i/>
        </w:rPr>
        <w:t>Phase 2: Science Ops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