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Document Title</w:t>
      </w:r>
    </w:p>
    <w:p>
      <w:pPr>
        <w:pStyle w:val="Heading1"/>
      </w:pPr>
      <w:r>
        <w:t>Section One</w:t>
      </w:r>
    </w:p>
    <w:p>
      <w:r>
        <w:t>Normal body text.</w:t>
      </w:r>
    </w:p>
    <w:p>
      <w:r>
        <w:rPr>
          <w:b/>
        </w:rPr>
        <w:t>bold word</w:t>
      </w:r>
      <w:r>
        <w:t xml:space="preserve"> and plain.</w:t>
      </w:r>
    </w:p>
    <w:p>
      <w:pPr>
        <w:pStyle w:val="Quote"/>
      </w:pPr>
      <w:r>
        <w:t>Quote text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H1</w:t>
            </w:r>
          </w:p>
        </w:tc>
        <w:tc>
          <w:tcPr>
            <w:tcW w:type="dxa" w:w="4320"/>
          </w:tcPr>
          <w:p>
            <w:r>
              <w:t>H2</w:t>
            </w:r>
          </w:p>
        </w:tc>
      </w:tr>
      <w:tr>
        <w:tc>
          <w:tcPr>
            <w:tcW w:type="dxa" w:w="4320"/>
          </w:tcPr>
          <w:p>
            <w:r>
              <w:t>R1</w:t>
            </w:r>
          </w:p>
        </w:tc>
        <w:tc>
          <w:tcPr>
            <w:tcW w:type="dxa" w:w="4320"/>
          </w:tcPr>
          <w:p>
            <w:r>
              <w:t>R2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